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ED413" w14:textId="77777777" w:rsidR="006C4E21" w:rsidRDefault="006C4E21" w:rsidP="00B86132">
      <w:pPr>
        <w:jc w:val="center"/>
        <w:rPr>
          <w:rFonts w:ascii="Times New Roman" w:hAnsi="Times New Roman" w:cs="Times New Roman"/>
          <w:b/>
        </w:rPr>
      </w:pPr>
    </w:p>
    <w:p w14:paraId="2339519F" w14:textId="098CEDDD" w:rsidR="006C4E21" w:rsidRDefault="006C4E21" w:rsidP="006C4E21">
      <w:pPr>
        <w:jc w:val="right"/>
        <w:rPr>
          <w:rFonts w:ascii="Times New Roman" w:hAnsi="Times New Roman" w:cs="Times New Roman"/>
          <w:b/>
        </w:rPr>
      </w:pPr>
      <w:r>
        <w:rPr>
          <w:rFonts w:ascii="Times New Roman" w:hAnsi="Times New Roman" w:cs="Times New Roman"/>
          <w:b/>
        </w:rPr>
        <w:t>Annexure – E</w:t>
      </w:r>
      <w:r>
        <w:rPr>
          <w:rFonts w:ascii="Times New Roman" w:hAnsi="Times New Roman" w:cs="Times New Roman"/>
          <w:b/>
        </w:rPr>
        <w:t>2</w:t>
      </w:r>
    </w:p>
    <w:p w14:paraId="610F120E" w14:textId="06CA9FBE" w:rsidR="00B86132" w:rsidRPr="00027C92" w:rsidRDefault="0053091F" w:rsidP="00B86132">
      <w:pPr>
        <w:jc w:val="center"/>
        <w:rPr>
          <w:rFonts w:ascii="Times New Roman" w:hAnsi="Times New Roman" w:cs="Times New Roman"/>
          <w:b/>
        </w:rPr>
      </w:pPr>
      <w:r w:rsidRPr="00027C92">
        <w:rPr>
          <w:rFonts w:ascii="Times New Roman" w:hAnsi="Times New Roman" w:cs="Times New Roman"/>
          <w:b/>
        </w:rPr>
        <w:t>Terms of Reference (TOR</w:t>
      </w:r>
      <w:r>
        <w:rPr>
          <w:rFonts w:ascii="Times New Roman" w:hAnsi="Times New Roman" w:cs="Times New Roman"/>
          <w:b/>
        </w:rPr>
        <w:t>)</w:t>
      </w:r>
      <w:r w:rsidRPr="00027C92">
        <w:rPr>
          <w:rFonts w:ascii="Times New Roman" w:hAnsi="Times New Roman" w:cs="Times New Roman"/>
          <w:b/>
        </w:rPr>
        <w:t xml:space="preserve"> for System Audit</w:t>
      </w:r>
      <w:r>
        <w:rPr>
          <w:rFonts w:ascii="Times New Roman" w:hAnsi="Times New Roman" w:cs="Times New Roman"/>
          <w:b/>
        </w:rPr>
        <w:t xml:space="preserve"> by Type </w:t>
      </w:r>
      <w:r w:rsidR="00061D1C">
        <w:rPr>
          <w:rFonts w:ascii="Times New Roman" w:hAnsi="Times New Roman" w:cs="Times New Roman"/>
          <w:b/>
        </w:rPr>
        <w:t>II</w:t>
      </w:r>
      <w:r>
        <w:rPr>
          <w:rFonts w:ascii="Times New Roman" w:hAnsi="Times New Roman" w:cs="Times New Roman"/>
          <w:b/>
        </w:rPr>
        <w:t xml:space="preserve"> Member</w:t>
      </w:r>
    </w:p>
    <w:tbl>
      <w:tblPr>
        <w:tblW w:w="14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3200"/>
        <w:gridCol w:w="1985"/>
        <w:gridCol w:w="1985"/>
        <w:gridCol w:w="1985"/>
        <w:gridCol w:w="2268"/>
        <w:gridCol w:w="2552"/>
      </w:tblGrid>
      <w:tr w:rsidR="0053091F" w14:paraId="53979D1D" w14:textId="77777777" w:rsidTr="0053091F">
        <w:tc>
          <w:tcPr>
            <w:tcW w:w="877" w:type="dxa"/>
          </w:tcPr>
          <w:p w14:paraId="643B52F8" w14:textId="77777777" w:rsidR="0053091F" w:rsidRPr="00B86132" w:rsidRDefault="0053091F" w:rsidP="0053091F">
            <w:pPr>
              <w:jc w:val="center"/>
              <w:rPr>
                <w:b/>
                <w:bCs/>
              </w:rPr>
            </w:pPr>
            <w:r w:rsidRPr="00B86132">
              <w:rPr>
                <w:b/>
                <w:bCs/>
              </w:rPr>
              <w:t>TOR Clause</w:t>
            </w:r>
          </w:p>
        </w:tc>
        <w:tc>
          <w:tcPr>
            <w:tcW w:w="3200" w:type="dxa"/>
          </w:tcPr>
          <w:p w14:paraId="0231F8D0" w14:textId="77777777" w:rsidR="0053091F" w:rsidRPr="00B86132" w:rsidRDefault="0053091F" w:rsidP="0053091F">
            <w:pPr>
              <w:jc w:val="center"/>
              <w:rPr>
                <w:b/>
                <w:bCs/>
              </w:rPr>
            </w:pPr>
            <w:r w:rsidRPr="00B86132">
              <w:rPr>
                <w:b/>
                <w:bCs/>
              </w:rPr>
              <w:t>Details</w:t>
            </w:r>
          </w:p>
        </w:tc>
        <w:tc>
          <w:tcPr>
            <w:tcW w:w="1985" w:type="dxa"/>
          </w:tcPr>
          <w:p w14:paraId="4EBED4C1" w14:textId="1D95A021" w:rsidR="0053091F" w:rsidRPr="00B86132" w:rsidRDefault="0053091F" w:rsidP="0053091F">
            <w:pPr>
              <w:jc w:val="center"/>
              <w:rPr>
                <w:b/>
                <w:bCs/>
              </w:rPr>
            </w:pPr>
            <w:r w:rsidRPr="00027C92">
              <w:rPr>
                <w:rFonts w:ascii="Times New Roman" w:hAnsi="Times New Roman" w:cs="Times New Roman"/>
                <w:b/>
              </w:rPr>
              <w:t>Compliant/Non-Compliant/Work in progress/Observation/Suggestion/NA</w:t>
            </w:r>
          </w:p>
        </w:tc>
        <w:tc>
          <w:tcPr>
            <w:tcW w:w="1985" w:type="dxa"/>
          </w:tcPr>
          <w:p w14:paraId="09F4D68B" w14:textId="102CD37B" w:rsidR="0053091F" w:rsidRPr="00B86132" w:rsidRDefault="0053091F" w:rsidP="0053091F">
            <w:pPr>
              <w:jc w:val="center"/>
              <w:rPr>
                <w:b/>
                <w:bCs/>
              </w:rPr>
            </w:pPr>
            <w:r w:rsidRPr="00027C92">
              <w:rPr>
                <w:rFonts w:ascii="Times New Roman" w:hAnsi="Times New Roman" w:cs="Times New Roman"/>
                <w:b/>
              </w:rPr>
              <w:t>Major/Minor Deviation</w:t>
            </w:r>
          </w:p>
        </w:tc>
        <w:tc>
          <w:tcPr>
            <w:tcW w:w="1985" w:type="dxa"/>
          </w:tcPr>
          <w:p w14:paraId="15A18920" w14:textId="4AFCCBDC" w:rsidR="0053091F" w:rsidRPr="00B86132" w:rsidRDefault="0053091F" w:rsidP="0053091F">
            <w:pPr>
              <w:jc w:val="center"/>
              <w:rPr>
                <w:b/>
                <w:bCs/>
              </w:rPr>
            </w:pPr>
            <w:r w:rsidRPr="00027C92">
              <w:rPr>
                <w:rFonts w:ascii="Times New Roman" w:hAnsi="Times New Roman" w:cs="Times New Roman"/>
                <w:b/>
              </w:rPr>
              <w:t>Remarks/observation of the auditor</w:t>
            </w:r>
          </w:p>
        </w:tc>
        <w:tc>
          <w:tcPr>
            <w:tcW w:w="2268" w:type="dxa"/>
          </w:tcPr>
          <w:p w14:paraId="69B42278" w14:textId="4231B7DA" w:rsidR="0053091F" w:rsidRPr="00B86132" w:rsidRDefault="0053091F" w:rsidP="0053091F">
            <w:pPr>
              <w:jc w:val="center"/>
              <w:rPr>
                <w:b/>
                <w:bCs/>
              </w:rPr>
            </w:pPr>
            <w:r>
              <w:rPr>
                <w:b/>
                <w:bCs/>
              </w:rPr>
              <w:t>O</w:t>
            </w:r>
            <w:r w:rsidRPr="00B86132">
              <w:rPr>
                <w:b/>
                <w:bCs/>
              </w:rPr>
              <w:t>bservations / issues mentioned in the previous audit reports</w:t>
            </w:r>
          </w:p>
        </w:tc>
        <w:tc>
          <w:tcPr>
            <w:tcW w:w="2552" w:type="dxa"/>
          </w:tcPr>
          <w:p w14:paraId="001C26EB" w14:textId="739E5DBF" w:rsidR="0053091F" w:rsidRPr="00B86132" w:rsidRDefault="0053091F" w:rsidP="0053091F">
            <w:pPr>
              <w:jc w:val="center"/>
              <w:rPr>
                <w:b/>
                <w:bCs/>
              </w:rPr>
            </w:pPr>
            <w:r w:rsidRPr="00B86132">
              <w:rPr>
                <w:b/>
                <w:bCs/>
              </w:rPr>
              <w:t xml:space="preserve">Management comments in case of </w:t>
            </w:r>
            <w:proofErr w:type="spellStart"/>
            <w:proofErr w:type="gramStart"/>
            <w:r w:rsidRPr="00B86132">
              <w:rPr>
                <w:b/>
                <w:bCs/>
              </w:rPr>
              <w:t>non compliance</w:t>
            </w:r>
            <w:proofErr w:type="spellEnd"/>
            <w:proofErr w:type="gramEnd"/>
          </w:p>
        </w:tc>
      </w:tr>
      <w:tr w:rsidR="0053091F" w14:paraId="4C8A019C" w14:textId="77777777" w:rsidTr="0053091F">
        <w:tc>
          <w:tcPr>
            <w:tcW w:w="877" w:type="dxa"/>
          </w:tcPr>
          <w:p w14:paraId="6FA10961" w14:textId="28135DB4" w:rsidR="0053091F" w:rsidRPr="00132152" w:rsidRDefault="0053091F" w:rsidP="00132152">
            <w:pPr>
              <w:jc w:val="both"/>
              <w:rPr>
                <w:b/>
                <w:bCs/>
                <w:color w:val="1F497D" w:themeColor="text2"/>
              </w:rPr>
            </w:pPr>
            <w:r>
              <w:rPr>
                <w:b/>
                <w:bCs/>
                <w:color w:val="1F497D" w:themeColor="text2"/>
              </w:rPr>
              <w:t>2.1</w:t>
            </w:r>
          </w:p>
        </w:tc>
        <w:tc>
          <w:tcPr>
            <w:tcW w:w="3200" w:type="dxa"/>
          </w:tcPr>
          <w:p w14:paraId="0FF1BF3C" w14:textId="6F7400D2" w:rsidR="0053091F" w:rsidRPr="005234D2" w:rsidRDefault="0053091F" w:rsidP="00EA5E8C">
            <w:pPr>
              <w:jc w:val="both"/>
              <w:rPr>
                <w:b/>
                <w:bCs/>
                <w:i/>
                <w:iCs/>
                <w:color w:val="243F60" w:themeColor="accent1" w:themeShade="7F"/>
              </w:rPr>
            </w:pPr>
            <w:r w:rsidRPr="00EA5E8C">
              <w:rPr>
                <w:b/>
                <w:bCs/>
                <w:color w:val="1F497D" w:themeColor="text2"/>
              </w:rPr>
              <w:t>System controls and capabilities (CTCL / IML terminals and servers)</w:t>
            </w:r>
            <w:r w:rsidRPr="005234D2">
              <w:rPr>
                <w:b/>
                <w:bCs/>
                <w:i/>
                <w:iCs/>
              </w:rPr>
              <w:t xml:space="preserve"> </w:t>
            </w:r>
            <w:r w:rsidRPr="005234D2">
              <w:rPr>
                <w:rFonts w:eastAsia="Cambria" w:cs="Cambria"/>
                <w:b/>
                <w:bCs/>
                <w:i/>
                <w:iCs/>
              </w:rPr>
              <w:t xml:space="preserve"> </w:t>
            </w:r>
          </w:p>
        </w:tc>
        <w:tc>
          <w:tcPr>
            <w:tcW w:w="1985" w:type="dxa"/>
          </w:tcPr>
          <w:p w14:paraId="2F61BF16" w14:textId="77777777" w:rsidR="0053091F" w:rsidRDefault="0053091F"/>
        </w:tc>
        <w:tc>
          <w:tcPr>
            <w:tcW w:w="1985" w:type="dxa"/>
          </w:tcPr>
          <w:p w14:paraId="53EC6F6E" w14:textId="77777777" w:rsidR="0053091F" w:rsidRDefault="0053091F"/>
        </w:tc>
        <w:tc>
          <w:tcPr>
            <w:tcW w:w="1985" w:type="dxa"/>
          </w:tcPr>
          <w:p w14:paraId="299218CB" w14:textId="10D75197" w:rsidR="0053091F" w:rsidRDefault="0053091F"/>
        </w:tc>
        <w:tc>
          <w:tcPr>
            <w:tcW w:w="2268" w:type="dxa"/>
          </w:tcPr>
          <w:p w14:paraId="65DB9FF0" w14:textId="77777777" w:rsidR="0053091F" w:rsidRDefault="0053091F"/>
        </w:tc>
        <w:tc>
          <w:tcPr>
            <w:tcW w:w="2552" w:type="dxa"/>
          </w:tcPr>
          <w:p w14:paraId="4BE2880C" w14:textId="77777777" w:rsidR="0053091F" w:rsidRDefault="0053091F" w:rsidP="00B86132">
            <w:pPr>
              <w:ind w:right="1533"/>
            </w:pPr>
          </w:p>
        </w:tc>
      </w:tr>
      <w:tr w:rsidR="0053091F" w14:paraId="6BB36480" w14:textId="77777777" w:rsidTr="0053091F">
        <w:tc>
          <w:tcPr>
            <w:tcW w:w="877" w:type="dxa"/>
          </w:tcPr>
          <w:p w14:paraId="649172B6" w14:textId="4E9708B8" w:rsidR="0053091F" w:rsidRDefault="0053091F">
            <w:r>
              <w:t>2.1.1</w:t>
            </w:r>
          </w:p>
        </w:tc>
        <w:tc>
          <w:tcPr>
            <w:tcW w:w="3200" w:type="dxa"/>
          </w:tcPr>
          <w:p w14:paraId="57DE03FE" w14:textId="23BD36CA" w:rsidR="0053091F" w:rsidRDefault="0053091F" w:rsidP="00B86132">
            <w:pPr>
              <w:jc w:val="both"/>
            </w:pPr>
            <w:r>
              <w:rPr>
                <w:b/>
              </w:rPr>
              <w:t>Order Tracking</w:t>
            </w:r>
            <w:r>
              <w:t xml:space="preserve"> – The system auditor should verify system process and controls at CTCL / IML terminals and CTCL/ IML servers covering order entry, capturing of IP address of order entry terminals, modification / deletion of orders, status of current order/outstanding orders and trade confirmation.  </w:t>
            </w:r>
          </w:p>
        </w:tc>
        <w:tc>
          <w:tcPr>
            <w:tcW w:w="1985" w:type="dxa"/>
          </w:tcPr>
          <w:p w14:paraId="143E042E" w14:textId="77777777" w:rsidR="0053091F" w:rsidRDefault="0053091F"/>
        </w:tc>
        <w:tc>
          <w:tcPr>
            <w:tcW w:w="1985" w:type="dxa"/>
          </w:tcPr>
          <w:p w14:paraId="2A331B06" w14:textId="77777777" w:rsidR="0053091F" w:rsidRDefault="0053091F"/>
        </w:tc>
        <w:tc>
          <w:tcPr>
            <w:tcW w:w="1985" w:type="dxa"/>
          </w:tcPr>
          <w:p w14:paraId="0A37501D" w14:textId="307BB0E5" w:rsidR="0053091F" w:rsidRDefault="0053091F"/>
        </w:tc>
        <w:tc>
          <w:tcPr>
            <w:tcW w:w="2268" w:type="dxa"/>
          </w:tcPr>
          <w:p w14:paraId="7CC77E00" w14:textId="77777777" w:rsidR="0053091F" w:rsidRDefault="0053091F"/>
        </w:tc>
        <w:tc>
          <w:tcPr>
            <w:tcW w:w="2552" w:type="dxa"/>
          </w:tcPr>
          <w:p w14:paraId="02EB378F" w14:textId="77777777" w:rsidR="0053091F" w:rsidRDefault="0053091F"/>
        </w:tc>
      </w:tr>
      <w:tr w:rsidR="0053091F" w14:paraId="02C6DF9D" w14:textId="77777777" w:rsidTr="0053091F">
        <w:tc>
          <w:tcPr>
            <w:tcW w:w="877" w:type="dxa"/>
          </w:tcPr>
          <w:p w14:paraId="68D0114E" w14:textId="1734A805" w:rsidR="0053091F" w:rsidRDefault="0053091F">
            <w:r>
              <w:t>2.1.2</w:t>
            </w:r>
          </w:p>
        </w:tc>
        <w:tc>
          <w:tcPr>
            <w:tcW w:w="3200" w:type="dxa"/>
          </w:tcPr>
          <w:p w14:paraId="2371C011" w14:textId="35C049C0" w:rsidR="0053091F" w:rsidRDefault="0053091F" w:rsidP="00B86132">
            <w:pPr>
              <w:jc w:val="both"/>
            </w:pPr>
            <w:r>
              <w:rPr>
                <w:b/>
              </w:rPr>
              <w:t>Order Status/ Capture</w:t>
            </w:r>
            <w:r>
              <w:t xml:space="preserve"> – Whether the system has capability to generate / capture order id, time stamping, order type, scrip details, action, quantity, price and validity, etc.</w:t>
            </w:r>
          </w:p>
        </w:tc>
        <w:tc>
          <w:tcPr>
            <w:tcW w:w="1985" w:type="dxa"/>
          </w:tcPr>
          <w:p w14:paraId="7A2E74E9" w14:textId="77777777" w:rsidR="0053091F" w:rsidRDefault="0053091F"/>
        </w:tc>
        <w:tc>
          <w:tcPr>
            <w:tcW w:w="1985" w:type="dxa"/>
          </w:tcPr>
          <w:p w14:paraId="634800AF" w14:textId="77777777" w:rsidR="0053091F" w:rsidRDefault="0053091F"/>
        </w:tc>
        <w:tc>
          <w:tcPr>
            <w:tcW w:w="1985" w:type="dxa"/>
          </w:tcPr>
          <w:p w14:paraId="5A39BBE3" w14:textId="05A08582" w:rsidR="0053091F" w:rsidRDefault="0053091F"/>
        </w:tc>
        <w:tc>
          <w:tcPr>
            <w:tcW w:w="2268" w:type="dxa"/>
          </w:tcPr>
          <w:p w14:paraId="1EF15097" w14:textId="77777777" w:rsidR="0053091F" w:rsidRDefault="0053091F"/>
        </w:tc>
        <w:tc>
          <w:tcPr>
            <w:tcW w:w="2552" w:type="dxa"/>
          </w:tcPr>
          <w:p w14:paraId="72A3D3EC" w14:textId="77777777" w:rsidR="0053091F" w:rsidRDefault="0053091F"/>
        </w:tc>
      </w:tr>
      <w:tr w:rsidR="0053091F" w14:paraId="78E5C87A" w14:textId="77777777" w:rsidTr="0053091F">
        <w:tc>
          <w:tcPr>
            <w:tcW w:w="877" w:type="dxa"/>
          </w:tcPr>
          <w:p w14:paraId="042B63EE" w14:textId="2707144C" w:rsidR="0053091F" w:rsidRDefault="0053091F">
            <w:r>
              <w:lastRenderedPageBreak/>
              <w:t>2.1.3</w:t>
            </w:r>
          </w:p>
        </w:tc>
        <w:tc>
          <w:tcPr>
            <w:tcW w:w="3200" w:type="dxa"/>
          </w:tcPr>
          <w:p w14:paraId="19CBE08D" w14:textId="695D2E2A" w:rsidR="0053091F" w:rsidRDefault="0053091F" w:rsidP="00B86132">
            <w:pPr>
              <w:jc w:val="both"/>
            </w:pPr>
            <w:r>
              <w:rPr>
                <w:b/>
              </w:rPr>
              <w:t>Rejection of orders</w:t>
            </w:r>
            <w:r>
              <w:t xml:space="preserve"> – Whether system has capability to reject orders which do not go through order level validation at CTCL servers and at the servers of </w:t>
            </w:r>
            <w:proofErr w:type="gramStart"/>
            <w:r>
              <w:t>respective  Exchanges</w:t>
            </w:r>
            <w:proofErr w:type="gramEnd"/>
            <w:r>
              <w:t xml:space="preserve">.  </w:t>
            </w:r>
          </w:p>
        </w:tc>
        <w:tc>
          <w:tcPr>
            <w:tcW w:w="1985" w:type="dxa"/>
          </w:tcPr>
          <w:p w14:paraId="634EFCA8" w14:textId="77777777" w:rsidR="0053091F" w:rsidRDefault="0053091F"/>
        </w:tc>
        <w:tc>
          <w:tcPr>
            <w:tcW w:w="1985" w:type="dxa"/>
          </w:tcPr>
          <w:p w14:paraId="683FAB4B" w14:textId="77777777" w:rsidR="0053091F" w:rsidRDefault="0053091F"/>
        </w:tc>
        <w:tc>
          <w:tcPr>
            <w:tcW w:w="1985" w:type="dxa"/>
          </w:tcPr>
          <w:p w14:paraId="0E27B00A" w14:textId="5C4F2518" w:rsidR="0053091F" w:rsidRDefault="0053091F"/>
        </w:tc>
        <w:tc>
          <w:tcPr>
            <w:tcW w:w="2268" w:type="dxa"/>
          </w:tcPr>
          <w:p w14:paraId="5992BB2E" w14:textId="77777777" w:rsidR="0053091F" w:rsidRDefault="0053091F"/>
        </w:tc>
        <w:tc>
          <w:tcPr>
            <w:tcW w:w="2552" w:type="dxa"/>
          </w:tcPr>
          <w:p w14:paraId="44EAFD9C" w14:textId="77777777" w:rsidR="0053091F" w:rsidRDefault="0053091F"/>
        </w:tc>
      </w:tr>
      <w:tr w:rsidR="0053091F" w14:paraId="7C9545F6" w14:textId="77777777" w:rsidTr="0053091F">
        <w:tc>
          <w:tcPr>
            <w:tcW w:w="877" w:type="dxa"/>
          </w:tcPr>
          <w:p w14:paraId="1E90B6AD" w14:textId="006C594A" w:rsidR="0053091F" w:rsidRDefault="0053091F">
            <w:r>
              <w:t>2.1.4</w:t>
            </w:r>
          </w:p>
        </w:tc>
        <w:tc>
          <w:tcPr>
            <w:tcW w:w="3200" w:type="dxa"/>
          </w:tcPr>
          <w:p w14:paraId="723714C7" w14:textId="5F7F2CAF" w:rsidR="0053091F" w:rsidRDefault="0053091F" w:rsidP="00B86132">
            <w:pPr>
              <w:jc w:val="both"/>
            </w:pPr>
            <w:r>
              <w:rPr>
                <w:b/>
              </w:rPr>
              <w:t>Communication of Trade Confirmation / Order Status</w:t>
            </w:r>
            <w:r>
              <w:t xml:space="preserve"> – Whether the system has capability to timely communicate to Client regarding the Acceptance/ Rejection of an Order / Trade via various media including email; facility of viewing trade log.  </w:t>
            </w:r>
          </w:p>
        </w:tc>
        <w:tc>
          <w:tcPr>
            <w:tcW w:w="1985" w:type="dxa"/>
          </w:tcPr>
          <w:p w14:paraId="7C395951" w14:textId="77777777" w:rsidR="0053091F" w:rsidRDefault="0053091F"/>
        </w:tc>
        <w:tc>
          <w:tcPr>
            <w:tcW w:w="1985" w:type="dxa"/>
          </w:tcPr>
          <w:p w14:paraId="3F247422" w14:textId="77777777" w:rsidR="0053091F" w:rsidRDefault="0053091F"/>
        </w:tc>
        <w:tc>
          <w:tcPr>
            <w:tcW w:w="1985" w:type="dxa"/>
          </w:tcPr>
          <w:p w14:paraId="3DEEC669" w14:textId="6D9B5C85" w:rsidR="0053091F" w:rsidRDefault="0053091F"/>
        </w:tc>
        <w:tc>
          <w:tcPr>
            <w:tcW w:w="2268" w:type="dxa"/>
          </w:tcPr>
          <w:p w14:paraId="0BFF74D2" w14:textId="77777777" w:rsidR="0053091F" w:rsidRDefault="0053091F"/>
        </w:tc>
        <w:tc>
          <w:tcPr>
            <w:tcW w:w="2552" w:type="dxa"/>
          </w:tcPr>
          <w:p w14:paraId="45FB0818" w14:textId="77777777" w:rsidR="0053091F" w:rsidRDefault="0053091F"/>
        </w:tc>
      </w:tr>
      <w:tr w:rsidR="0053091F" w14:paraId="2A59F046" w14:textId="77777777" w:rsidTr="0053091F">
        <w:tc>
          <w:tcPr>
            <w:tcW w:w="877" w:type="dxa"/>
          </w:tcPr>
          <w:p w14:paraId="2F32EEF3" w14:textId="0D447327" w:rsidR="0053091F" w:rsidRDefault="0053091F">
            <w:r>
              <w:t>2.1.5</w:t>
            </w:r>
          </w:p>
        </w:tc>
        <w:tc>
          <w:tcPr>
            <w:tcW w:w="3200" w:type="dxa"/>
          </w:tcPr>
          <w:p w14:paraId="6AA9C705" w14:textId="5B395577" w:rsidR="0053091F" w:rsidRDefault="0053091F" w:rsidP="00B86132">
            <w:pPr>
              <w:jc w:val="both"/>
            </w:pPr>
            <w:r>
              <w:rPr>
                <w:b/>
              </w:rPr>
              <w:t>Client ID Verification</w:t>
            </w:r>
            <w:r>
              <w:t xml:space="preserve"> – Whether the system has capability to recognize only authorized Client Orders and mapping of Specific user Ids to specific predefined location for proprietary orders.  </w:t>
            </w:r>
          </w:p>
        </w:tc>
        <w:tc>
          <w:tcPr>
            <w:tcW w:w="1985" w:type="dxa"/>
          </w:tcPr>
          <w:p w14:paraId="23272EB8" w14:textId="77777777" w:rsidR="0053091F" w:rsidRDefault="0053091F"/>
        </w:tc>
        <w:tc>
          <w:tcPr>
            <w:tcW w:w="1985" w:type="dxa"/>
          </w:tcPr>
          <w:p w14:paraId="3137FC9F" w14:textId="77777777" w:rsidR="0053091F" w:rsidRDefault="0053091F"/>
        </w:tc>
        <w:tc>
          <w:tcPr>
            <w:tcW w:w="1985" w:type="dxa"/>
          </w:tcPr>
          <w:p w14:paraId="53128261" w14:textId="748811FE" w:rsidR="0053091F" w:rsidRDefault="0053091F"/>
        </w:tc>
        <w:tc>
          <w:tcPr>
            <w:tcW w:w="2268" w:type="dxa"/>
          </w:tcPr>
          <w:p w14:paraId="1B1E093D" w14:textId="77777777" w:rsidR="0053091F" w:rsidRDefault="0053091F"/>
        </w:tc>
        <w:tc>
          <w:tcPr>
            <w:tcW w:w="2552" w:type="dxa"/>
          </w:tcPr>
          <w:p w14:paraId="4101652C" w14:textId="77777777" w:rsidR="0053091F" w:rsidRDefault="0053091F"/>
        </w:tc>
      </w:tr>
      <w:tr w:rsidR="0053091F" w14:paraId="02472C78" w14:textId="77777777" w:rsidTr="0053091F">
        <w:tc>
          <w:tcPr>
            <w:tcW w:w="877" w:type="dxa"/>
          </w:tcPr>
          <w:p w14:paraId="1BBDA6BE" w14:textId="1ACA555D" w:rsidR="0053091F" w:rsidRPr="00132152" w:rsidRDefault="0053091F">
            <w:pPr>
              <w:rPr>
                <w:b/>
                <w:bCs/>
                <w:color w:val="1F497D" w:themeColor="text2"/>
              </w:rPr>
            </w:pPr>
            <w:r w:rsidRPr="00EA5E8C">
              <w:t>2.1.6</w:t>
            </w:r>
          </w:p>
        </w:tc>
        <w:tc>
          <w:tcPr>
            <w:tcW w:w="3200" w:type="dxa"/>
          </w:tcPr>
          <w:p w14:paraId="55B290AD" w14:textId="75127056" w:rsidR="0053091F" w:rsidRPr="00132152" w:rsidRDefault="0053091F" w:rsidP="00B86132">
            <w:pPr>
              <w:jc w:val="both"/>
              <w:rPr>
                <w:b/>
                <w:bCs/>
                <w:color w:val="1F497D" w:themeColor="text2"/>
              </w:rPr>
            </w:pPr>
            <w:r>
              <w:rPr>
                <w:b/>
              </w:rPr>
              <w:t>Order type distinguishing capability</w:t>
            </w:r>
            <w:r>
              <w:t xml:space="preserve"> – Whether system has capability to distinguish the </w:t>
            </w:r>
            <w:r>
              <w:lastRenderedPageBreak/>
              <w:t xml:space="preserve">orders originating from (CTCL or IML) / IBT/ DMA / STWT.  </w:t>
            </w:r>
          </w:p>
        </w:tc>
        <w:tc>
          <w:tcPr>
            <w:tcW w:w="1985" w:type="dxa"/>
          </w:tcPr>
          <w:p w14:paraId="6459DAD1" w14:textId="77777777" w:rsidR="0053091F" w:rsidRDefault="0053091F"/>
        </w:tc>
        <w:tc>
          <w:tcPr>
            <w:tcW w:w="1985" w:type="dxa"/>
          </w:tcPr>
          <w:p w14:paraId="662C7A03" w14:textId="77777777" w:rsidR="0053091F" w:rsidRDefault="0053091F"/>
        </w:tc>
        <w:tc>
          <w:tcPr>
            <w:tcW w:w="1985" w:type="dxa"/>
          </w:tcPr>
          <w:p w14:paraId="4A51AB03" w14:textId="4BE326F1" w:rsidR="0053091F" w:rsidRDefault="0053091F"/>
        </w:tc>
        <w:tc>
          <w:tcPr>
            <w:tcW w:w="2268" w:type="dxa"/>
          </w:tcPr>
          <w:p w14:paraId="3A1A5C1F" w14:textId="77777777" w:rsidR="0053091F" w:rsidRDefault="0053091F"/>
        </w:tc>
        <w:tc>
          <w:tcPr>
            <w:tcW w:w="2552" w:type="dxa"/>
          </w:tcPr>
          <w:p w14:paraId="3ECAB9D0" w14:textId="77777777" w:rsidR="0053091F" w:rsidRDefault="0053091F"/>
        </w:tc>
      </w:tr>
      <w:tr w:rsidR="0053091F" w14:paraId="38D0C1A4" w14:textId="77777777" w:rsidTr="0053091F">
        <w:tc>
          <w:tcPr>
            <w:tcW w:w="877" w:type="dxa"/>
          </w:tcPr>
          <w:p w14:paraId="18FB9EAC" w14:textId="4FEF6A64" w:rsidR="0053091F" w:rsidRDefault="0053091F">
            <w:r w:rsidRPr="00EA5E8C">
              <w:rPr>
                <w:rFonts w:asciiTheme="majorHAnsi" w:eastAsiaTheme="majorEastAsia" w:hAnsiTheme="majorHAnsi" w:cstheme="majorBidi"/>
                <w:b/>
                <w:bCs/>
                <w:color w:val="243F60" w:themeColor="accent1" w:themeShade="7F"/>
              </w:rPr>
              <w:t>2.2</w:t>
            </w:r>
          </w:p>
        </w:tc>
        <w:tc>
          <w:tcPr>
            <w:tcW w:w="3200" w:type="dxa"/>
          </w:tcPr>
          <w:p w14:paraId="58B23DBB" w14:textId="45A45439" w:rsidR="0053091F" w:rsidRDefault="0053091F" w:rsidP="00B86132">
            <w:pPr>
              <w:jc w:val="both"/>
            </w:pPr>
            <w:r w:rsidRPr="00EA5E8C">
              <w:rPr>
                <w:rFonts w:asciiTheme="majorHAnsi" w:eastAsiaTheme="majorEastAsia" w:hAnsiTheme="majorHAnsi" w:cstheme="majorBidi"/>
                <w:b/>
                <w:bCs/>
                <w:color w:val="243F60" w:themeColor="accent1" w:themeShade="7F"/>
              </w:rPr>
              <w:t>Software Change Management</w:t>
            </w:r>
            <w:r>
              <w:rPr>
                <w:b/>
              </w:rPr>
              <w:t xml:space="preserve"> - </w:t>
            </w:r>
            <w:r>
              <w:t xml:space="preserve">The system auditor should check whether proper procedures have been </w:t>
            </w:r>
            <w:proofErr w:type="gramStart"/>
            <w:r>
              <w:t>followed</w:t>
            </w:r>
            <w:proofErr w:type="gramEnd"/>
            <w:r>
              <w:t xml:space="preserve"> and proper documentation has been maintained for the following:  </w:t>
            </w:r>
          </w:p>
        </w:tc>
        <w:tc>
          <w:tcPr>
            <w:tcW w:w="1985" w:type="dxa"/>
          </w:tcPr>
          <w:p w14:paraId="7ED1D08A" w14:textId="77777777" w:rsidR="0053091F" w:rsidRDefault="0053091F"/>
        </w:tc>
        <w:tc>
          <w:tcPr>
            <w:tcW w:w="1985" w:type="dxa"/>
          </w:tcPr>
          <w:p w14:paraId="523A4CDF" w14:textId="77777777" w:rsidR="0053091F" w:rsidRDefault="0053091F"/>
        </w:tc>
        <w:tc>
          <w:tcPr>
            <w:tcW w:w="1985" w:type="dxa"/>
          </w:tcPr>
          <w:p w14:paraId="1299C43A" w14:textId="5351A91E" w:rsidR="0053091F" w:rsidRDefault="0053091F"/>
        </w:tc>
        <w:tc>
          <w:tcPr>
            <w:tcW w:w="2268" w:type="dxa"/>
          </w:tcPr>
          <w:p w14:paraId="5D697432" w14:textId="77777777" w:rsidR="0053091F" w:rsidRDefault="0053091F"/>
        </w:tc>
        <w:tc>
          <w:tcPr>
            <w:tcW w:w="2552" w:type="dxa"/>
          </w:tcPr>
          <w:p w14:paraId="3461D779" w14:textId="77777777" w:rsidR="0053091F" w:rsidRDefault="0053091F"/>
        </w:tc>
      </w:tr>
      <w:tr w:rsidR="0053091F" w14:paraId="68B5AF99" w14:textId="77777777" w:rsidTr="0053091F">
        <w:tc>
          <w:tcPr>
            <w:tcW w:w="877" w:type="dxa"/>
          </w:tcPr>
          <w:p w14:paraId="0FE44F2C" w14:textId="2EB8D385" w:rsidR="0053091F" w:rsidRDefault="0053091F">
            <w:r>
              <w:t>2.2.1</w:t>
            </w:r>
          </w:p>
        </w:tc>
        <w:tc>
          <w:tcPr>
            <w:tcW w:w="3200" w:type="dxa"/>
          </w:tcPr>
          <w:p w14:paraId="151440D4" w14:textId="049A75C2" w:rsidR="0053091F" w:rsidRPr="00641AEB" w:rsidRDefault="0053091F" w:rsidP="00641AEB">
            <w:pPr>
              <w:jc w:val="both"/>
              <w:rPr>
                <w:b/>
              </w:rPr>
            </w:pPr>
            <w:r>
              <w:t xml:space="preserve">Processing / approval methodology of new feature request or patches.  </w:t>
            </w:r>
          </w:p>
        </w:tc>
        <w:tc>
          <w:tcPr>
            <w:tcW w:w="1985" w:type="dxa"/>
          </w:tcPr>
          <w:p w14:paraId="271E1B0F" w14:textId="77777777" w:rsidR="0053091F" w:rsidRDefault="0053091F"/>
        </w:tc>
        <w:tc>
          <w:tcPr>
            <w:tcW w:w="1985" w:type="dxa"/>
          </w:tcPr>
          <w:p w14:paraId="4900D482" w14:textId="77777777" w:rsidR="0053091F" w:rsidRDefault="0053091F"/>
        </w:tc>
        <w:tc>
          <w:tcPr>
            <w:tcW w:w="1985" w:type="dxa"/>
          </w:tcPr>
          <w:p w14:paraId="0FB78278" w14:textId="21A3E1E7" w:rsidR="0053091F" w:rsidRDefault="0053091F"/>
        </w:tc>
        <w:tc>
          <w:tcPr>
            <w:tcW w:w="2268" w:type="dxa"/>
          </w:tcPr>
          <w:p w14:paraId="3918942F" w14:textId="77777777" w:rsidR="0053091F" w:rsidRDefault="0053091F"/>
        </w:tc>
        <w:tc>
          <w:tcPr>
            <w:tcW w:w="2552" w:type="dxa"/>
          </w:tcPr>
          <w:p w14:paraId="0562CB0E" w14:textId="77777777" w:rsidR="0053091F" w:rsidRDefault="0053091F"/>
        </w:tc>
      </w:tr>
      <w:tr w:rsidR="0053091F" w14:paraId="6FA19B89" w14:textId="77777777" w:rsidTr="0053091F">
        <w:tc>
          <w:tcPr>
            <w:tcW w:w="877" w:type="dxa"/>
          </w:tcPr>
          <w:p w14:paraId="07034F16" w14:textId="6881E84C" w:rsidR="0053091F" w:rsidRDefault="0053091F">
            <w:r>
              <w:t>2.2.2</w:t>
            </w:r>
          </w:p>
        </w:tc>
        <w:tc>
          <w:tcPr>
            <w:tcW w:w="3200" w:type="dxa"/>
          </w:tcPr>
          <w:p w14:paraId="11B66869" w14:textId="6DBE75C0" w:rsidR="0053091F" w:rsidRDefault="0053091F" w:rsidP="00B86132">
            <w:pPr>
              <w:jc w:val="both"/>
            </w:pPr>
            <w:r>
              <w:t xml:space="preserve">Fault reporting / tracking mechanism and process for resolution.  </w:t>
            </w:r>
          </w:p>
        </w:tc>
        <w:tc>
          <w:tcPr>
            <w:tcW w:w="1985" w:type="dxa"/>
          </w:tcPr>
          <w:p w14:paraId="5BA25DD7" w14:textId="77777777" w:rsidR="0053091F" w:rsidRDefault="0053091F"/>
        </w:tc>
        <w:tc>
          <w:tcPr>
            <w:tcW w:w="1985" w:type="dxa"/>
          </w:tcPr>
          <w:p w14:paraId="7EF6DF83" w14:textId="77777777" w:rsidR="0053091F" w:rsidRDefault="0053091F"/>
        </w:tc>
        <w:tc>
          <w:tcPr>
            <w:tcW w:w="1985" w:type="dxa"/>
          </w:tcPr>
          <w:p w14:paraId="62EBF3C5" w14:textId="3FE552B2" w:rsidR="0053091F" w:rsidRDefault="0053091F"/>
        </w:tc>
        <w:tc>
          <w:tcPr>
            <w:tcW w:w="2268" w:type="dxa"/>
          </w:tcPr>
          <w:p w14:paraId="4C365AA5" w14:textId="77777777" w:rsidR="0053091F" w:rsidRDefault="0053091F"/>
        </w:tc>
        <w:tc>
          <w:tcPr>
            <w:tcW w:w="2552" w:type="dxa"/>
          </w:tcPr>
          <w:p w14:paraId="2946DB82" w14:textId="77777777" w:rsidR="0053091F" w:rsidRDefault="0053091F"/>
        </w:tc>
      </w:tr>
      <w:tr w:rsidR="0053091F" w14:paraId="08B99A55" w14:textId="77777777" w:rsidTr="0053091F">
        <w:tc>
          <w:tcPr>
            <w:tcW w:w="877" w:type="dxa"/>
          </w:tcPr>
          <w:p w14:paraId="42A7A582" w14:textId="65A81D24" w:rsidR="0053091F" w:rsidRDefault="0053091F">
            <w:r>
              <w:t>2.2.3</w:t>
            </w:r>
          </w:p>
        </w:tc>
        <w:tc>
          <w:tcPr>
            <w:tcW w:w="3200" w:type="dxa"/>
          </w:tcPr>
          <w:p w14:paraId="29671A8D" w14:textId="3AD5960B" w:rsidR="0053091F" w:rsidRDefault="0053091F" w:rsidP="00FA6A76">
            <w:r>
              <w:t xml:space="preserve">Testing of new releases / patches / modified software / bug fixes.  </w:t>
            </w:r>
          </w:p>
        </w:tc>
        <w:tc>
          <w:tcPr>
            <w:tcW w:w="1985" w:type="dxa"/>
          </w:tcPr>
          <w:p w14:paraId="20A05A4A" w14:textId="77777777" w:rsidR="0053091F" w:rsidRDefault="0053091F"/>
        </w:tc>
        <w:tc>
          <w:tcPr>
            <w:tcW w:w="1985" w:type="dxa"/>
          </w:tcPr>
          <w:p w14:paraId="42B48E91" w14:textId="77777777" w:rsidR="0053091F" w:rsidRDefault="0053091F"/>
        </w:tc>
        <w:tc>
          <w:tcPr>
            <w:tcW w:w="1985" w:type="dxa"/>
          </w:tcPr>
          <w:p w14:paraId="110FFD37" w14:textId="5FE99FB2" w:rsidR="0053091F" w:rsidRDefault="0053091F"/>
        </w:tc>
        <w:tc>
          <w:tcPr>
            <w:tcW w:w="2268" w:type="dxa"/>
          </w:tcPr>
          <w:p w14:paraId="26DEF10F" w14:textId="77777777" w:rsidR="0053091F" w:rsidRDefault="0053091F"/>
        </w:tc>
        <w:tc>
          <w:tcPr>
            <w:tcW w:w="2552" w:type="dxa"/>
          </w:tcPr>
          <w:p w14:paraId="3FE9F23F" w14:textId="77777777" w:rsidR="0053091F" w:rsidRDefault="0053091F"/>
        </w:tc>
      </w:tr>
      <w:tr w:rsidR="0053091F" w14:paraId="238792AA" w14:textId="77777777" w:rsidTr="0053091F">
        <w:tc>
          <w:tcPr>
            <w:tcW w:w="877" w:type="dxa"/>
          </w:tcPr>
          <w:p w14:paraId="3BAA2965" w14:textId="582FEECE" w:rsidR="0053091F" w:rsidRDefault="0053091F">
            <w:r>
              <w:t>2.2.4</w:t>
            </w:r>
          </w:p>
        </w:tc>
        <w:tc>
          <w:tcPr>
            <w:tcW w:w="3200" w:type="dxa"/>
          </w:tcPr>
          <w:p w14:paraId="038ACFEE" w14:textId="64E3A5D3" w:rsidR="0053091F" w:rsidRDefault="0053091F" w:rsidP="00B86132">
            <w:pPr>
              <w:jc w:val="both"/>
            </w:pPr>
            <w:r>
              <w:t>Version control- History, Change Management process, approval etc.</w:t>
            </w:r>
          </w:p>
        </w:tc>
        <w:tc>
          <w:tcPr>
            <w:tcW w:w="1985" w:type="dxa"/>
          </w:tcPr>
          <w:p w14:paraId="36D4A08A" w14:textId="77777777" w:rsidR="0053091F" w:rsidRDefault="0053091F"/>
        </w:tc>
        <w:tc>
          <w:tcPr>
            <w:tcW w:w="1985" w:type="dxa"/>
          </w:tcPr>
          <w:p w14:paraId="161FAAAC" w14:textId="77777777" w:rsidR="0053091F" w:rsidRDefault="0053091F"/>
        </w:tc>
        <w:tc>
          <w:tcPr>
            <w:tcW w:w="1985" w:type="dxa"/>
          </w:tcPr>
          <w:p w14:paraId="08CE6F91" w14:textId="23CE27AB" w:rsidR="0053091F" w:rsidRDefault="0053091F"/>
        </w:tc>
        <w:tc>
          <w:tcPr>
            <w:tcW w:w="2268" w:type="dxa"/>
          </w:tcPr>
          <w:p w14:paraId="13B63672" w14:textId="77777777" w:rsidR="0053091F" w:rsidRDefault="0053091F"/>
        </w:tc>
        <w:tc>
          <w:tcPr>
            <w:tcW w:w="2552" w:type="dxa"/>
          </w:tcPr>
          <w:p w14:paraId="6BB9E253" w14:textId="77777777" w:rsidR="0053091F" w:rsidRDefault="0053091F"/>
        </w:tc>
      </w:tr>
      <w:tr w:rsidR="0053091F" w14:paraId="192D464F" w14:textId="77777777" w:rsidTr="0053091F">
        <w:tc>
          <w:tcPr>
            <w:tcW w:w="877" w:type="dxa"/>
          </w:tcPr>
          <w:p w14:paraId="55CD0ABC" w14:textId="2B4C777B" w:rsidR="0053091F" w:rsidRDefault="0053091F">
            <w:r>
              <w:t>2.2.5</w:t>
            </w:r>
          </w:p>
        </w:tc>
        <w:tc>
          <w:tcPr>
            <w:tcW w:w="3200" w:type="dxa"/>
          </w:tcPr>
          <w:p w14:paraId="49DC8ADB" w14:textId="48D4EDEF" w:rsidR="0053091F" w:rsidRDefault="0053091F" w:rsidP="00B86132">
            <w:pPr>
              <w:jc w:val="both"/>
            </w:pPr>
            <w:r>
              <w:t>Development / Test / Production environment segregation.</w:t>
            </w:r>
          </w:p>
        </w:tc>
        <w:tc>
          <w:tcPr>
            <w:tcW w:w="1985" w:type="dxa"/>
          </w:tcPr>
          <w:p w14:paraId="45602871" w14:textId="77777777" w:rsidR="0053091F" w:rsidRDefault="0053091F"/>
        </w:tc>
        <w:tc>
          <w:tcPr>
            <w:tcW w:w="1985" w:type="dxa"/>
          </w:tcPr>
          <w:p w14:paraId="14FC52C4" w14:textId="77777777" w:rsidR="0053091F" w:rsidRDefault="0053091F"/>
        </w:tc>
        <w:tc>
          <w:tcPr>
            <w:tcW w:w="1985" w:type="dxa"/>
          </w:tcPr>
          <w:p w14:paraId="52E56223" w14:textId="57E34879" w:rsidR="0053091F" w:rsidRDefault="0053091F"/>
        </w:tc>
        <w:tc>
          <w:tcPr>
            <w:tcW w:w="2268" w:type="dxa"/>
          </w:tcPr>
          <w:p w14:paraId="2AEF86E1" w14:textId="77777777" w:rsidR="0053091F" w:rsidRDefault="0053091F"/>
        </w:tc>
        <w:tc>
          <w:tcPr>
            <w:tcW w:w="2552" w:type="dxa"/>
          </w:tcPr>
          <w:p w14:paraId="5043CB0F" w14:textId="77777777" w:rsidR="0053091F" w:rsidRDefault="0053091F"/>
        </w:tc>
      </w:tr>
      <w:tr w:rsidR="0053091F" w14:paraId="1836CEB1" w14:textId="77777777" w:rsidTr="0053091F">
        <w:tc>
          <w:tcPr>
            <w:tcW w:w="877" w:type="dxa"/>
          </w:tcPr>
          <w:p w14:paraId="6F0EEC16" w14:textId="5E476F8D" w:rsidR="0053091F" w:rsidRPr="00132152" w:rsidRDefault="0053091F">
            <w:pPr>
              <w:rPr>
                <w:b/>
                <w:bCs/>
                <w:color w:val="1F497D" w:themeColor="text2"/>
              </w:rPr>
            </w:pPr>
            <w:r w:rsidRPr="00EA5E8C">
              <w:lastRenderedPageBreak/>
              <w:t>2.2.6</w:t>
            </w:r>
          </w:p>
        </w:tc>
        <w:tc>
          <w:tcPr>
            <w:tcW w:w="3200" w:type="dxa"/>
          </w:tcPr>
          <w:p w14:paraId="2A83F444" w14:textId="34E3B8AA" w:rsidR="0053091F" w:rsidRPr="00132152" w:rsidRDefault="0053091F" w:rsidP="00B86132">
            <w:pPr>
              <w:jc w:val="both"/>
              <w:rPr>
                <w:b/>
                <w:bCs/>
                <w:color w:val="1F497D" w:themeColor="text2"/>
              </w:rPr>
            </w:pPr>
            <w:r>
              <w:t xml:space="preserve">New release in production – promotion, release note approvals.  </w:t>
            </w:r>
          </w:p>
        </w:tc>
        <w:tc>
          <w:tcPr>
            <w:tcW w:w="1985" w:type="dxa"/>
          </w:tcPr>
          <w:p w14:paraId="2AA4BB28" w14:textId="77777777" w:rsidR="0053091F" w:rsidRDefault="0053091F"/>
        </w:tc>
        <w:tc>
          <w:tcPr>
            <w:tcW w:w="1985" w:type="dxa"/>
          </w:tcPr>
          <w:p w14:paraId="0CACC520" w14:textId="77777777" w:rsidR="0053091F" w:rsidRDefault="0053091F"/>
        </w:tc>
        <w:tc>
          <w:tcPr>
            <w:tcW w:w="1985" w:type="dxa"/>
          </w:tcPr>
          <w:p w14:paraId="33B2BF16" w14:textId="2EFFE945" w:rsidR="0053091F" w:rsidRDefault="0053091F"/>
        </w:tc>
        <w:tc>
          <w:tcPr>
            <w:tcW w:w="2268" w:type="dxa"/>
          </w:tcPr>
          <w:p w14:paraId="6B598887" w14:textId="77777777" w:rsidR="0053091F" w:rsidRDefault="0053091F"/>
        </w:tc>
        <w:tc>
          <w:tcPr>
            <w:tcW w:w="2552" w:type="dxa"/>
          </w:tcPr>
          <w:p w14:paraId="3FF795B3" w14:textId="77777777" w:rsidR="0053091F" w:rsidRDefault="0053091F"/>
        </w:tc>
      </w:tr>
      <w:tr w:rsidR="0053091F" w14:paraId="47E1D64E" w14:textId="77777777" w:rsidTr="0053091F">
        <w:tc>
          <w:tcPr>
            <w:tcW w:w="877" w:type="dxa"/>
          </w:tcPr>
          <w:p w14:paraId="2A67906D" w14:textId="65334EB9" w:rsidR="0053091F" w:rsidRDefault="0053091F">
            <w:r>
              <w:t>2.2.7</w:t>
            </w:r>
          </w:p>
        </w:tc>
        <w:tc>
          <w:tcPr>
            <w:tcW w:w="3200" w:type="dxa"/>
          </w:tcPr>
          <w:p w14:paraId="13BD7BAB" w14:textId="176463C8" w:rsidR="0053091F" w:rsidRDefault="0053091F" w:rsidP="00B86132">
            <w:pPr>
              <w:jc w:val="both"/>
            </w:pPr>
            <w:r>
              <w:t xml:space="preserve">Production issues / disruptions reported during last year, reasons for such disruptions and corrective actions taken.  </w:t>
            </w:r>
          </w:p>
        </w:tc>
        <w:tc>
          <w:tcPr>
            <w:tcW w:w="1985" w:type="dxa"/>
          </w:tcPr>
          <w:p w14:paraId="074ED0BF" w14:textId="77777777" w:rsidR="0053091F" w:rsidRDefault="0053091F"/>
        </w:tc>
        <w:tc>
          <w:tcPr>
            <w:tcW w:w="1985" w:type="dxa"/>
          </w:tcPr>
          <w:p w14:paraId="75AAF25F" w14:textId="77777777" w:rsidR="0053091F" w:rsidRDefault="0053091F"/>
        </w:tc>
        <w:tc>
          <w:tcPr>
            <w:tcW w:w="1985" w:type="dxa"/>
          </w:tcPr>
          <w:p w14:paraId="6537F28F" w14:textId="5B131D10" w:rsidR="0053091F" w:rsidRDefault="0053091F"/>
        </w:tc>
        <w:tc>
          <w:tcPr>
            <w:tcW w:w="2268" w:type="dxa"/>
          </w:tcPr>
          <w:p w14:paraId="6A7523BA" w14:textId="77777777" w:rsidR="0053091F" w:rsidRDefault="0053091F"/>
        </w:tc>
        <w:tc>
          <w:tcPr>
            <w:tcW w:w="2552" w:type="dxa"/>
          </w:tcPr>
          <w:p w14:paraId="70DF9E56" w14:textId="77777777" w:rsidR="0053091F" w:rsidRDefault="0053091F"/>
        </w:tc>
      </w:tr>
      <w:tr w:rsidR="0053091F" w14:paraId="309292BB" w14:textId="77777777" w:rsidTr="0053091F">
        <w:tc>
          <w:tcPr>
            <w:tcW w:w="877" w:type="dxa"/>
          </w:tcPr>
          <w:p w14:paraId="7CCBAD5B" w14:textId="724E259F" w:rsidR="0053091F" w:rsidRDefault="0053091F">
            <w:r>
              <w:t>2.2.8</w:t>
            </w:r>
          </w:p>
        </w:tc>
        <w:tc>
          <w:tcPr>
            <w:tcW w:w="3200" w:type="dxa"/>
          </w:tcPr>
          <w:p w14:paraId="0599880C" w14:textId="36C102BC" w:rsidR="0053091F" w:rsidRDefault="0053091F" w:rsidP="00B86132">
            <w:pPr>
              <w:jc w:val="both"/>
            </w:pPr>
            <w:r>
              <w:t xml:space="preserve">User Awareness. The system auditor should check whether critical changes made to the (CTCL or IML) / IBT / DMA / STWT/ SOR are well documented and communicated to </w:t>
            </w:r>
            <w:proofErr w:type="gramStart"/>
            <w:r>
              <w:t>the  Exchange</w:t>
            </w:r>
            <w:proofErr w:type="gramEnd"/>
            <w:r>
              <w:t xml:space="preserve">.  </w:t>
            </w:r>
          </w:p>
        </w:tc>
        <w:tc>
          <w:tcPr>
            <w:tcW w:w="1985" w:type="dxa"/>
          </w:tcPr>
          <w:p w14:paraId="215074D6" w14:textId="77777777" w:rsidR="0053091F" w:rsidRDefault="0053091F"/>
        </w:tc>
        <w:tc>
          <w:tcPr>
            <w:tcW w:w="1985" w:type="dxa"/>
          </w:tcPr>
          <w:p w14:paraId="269F0BC3" w14:textId="77777777" w:rsidR="0053091F" w:rsidRDefault="0053091F"/>
        </w:tc>
        <w:tc>
          <w:tcPr>
            <w:tcW w:w="1985" w:type="dxa"/>
          </w:tcPr>
          <w:p w14:paraId="144A5D23" w14:textId="3A210F30" w:rsidR="0053091F" w:rsidRDefault="0053091F"/>
        </w:tc>
        <w:tc>
          <w:tcPr>
            <w:tcW w:w="2268" w:type="dxa"/>
          </w:tcPr>
          <w:p w14:paraId="3848F777" w14:textId="77777777" w:rsidR="0053091F" w:rsidRDefault="0053091F"/>
        </w:tc>
        <w:tc>
          <w:tcPr>
            <w:tcW w:w="2552" w:type="dxa"/>
          </w:tcPr>
          <w:p w14:paraId="637805D2" w14:textId="77777777" w:rsidR="0053091F" w:rsidRDefault="0053091F"/>
        </w:tc>
      </w:tr>
      <w:tr w:rsidR="0053091F" w14:paraId="1322C106" w14:textId="77777777" w:rsidTr="0053091F">
        <w:tc>
          <w:tcPr>
            <w:tcW w:w="877" w:type="dxa"/>
          </w:tcPr>
          <w:p w14:paraId="60D814A1" w14:textId="65ED225F" w:rsidR="0053091F" w:rsidRPr="00EA5E8C" w:rsidRDefault="0053091F" w:rsidP="00EA5E8C">
            <w:pPr>
              <w:jc w:val="both"/>
              <w:rPr>
                <w:b/>
                <w:bCs/>
                <w:color w:val="1F497D" w:themeColor="text2"/>
              </w:rPr>
            </w:pPr>
            <w:r w:rsidRPr="00EA5E8C">
              <w:rPr>
                <w:b/>
                <w:bCs/>
                <w:color w:val="1F497D" w:themeColor="text2"/>
              </w:rPr>
              <w:t>2.3</w:t>
            </w:r>
          </w:p>
        </w:tc>
        <w:tc>
          <w:tcPr>
            <w:tcW w:w="3200" w:type="dxa"/>
          </w:tcPr>
          <w:p w14:paraId="578DD859" w14:textId="23AEFE9B" w:rsidR="0053091F" w:rsidRPr="00EA5E8C" w:rsidRDefault="0053091F" w:rsidP="00FA6A76">
            <w:pPr>
              <w:pStyle w:val="Heading6"/>
              <w:rPr>
                <w:rFonts w:asciiTheme="minorHAnsi" w:eastAsiaTheme="minorEastAsia" w:hAnsiTheme="minorHAnsi" w:cstheme="minorBidi"/>
                <w:b/>
                <w:bCs/>
                <w:i w:val="0"/>
                <w:iCs w:val="0"/>
                <w:color w:val="1F497D" w:themeColor="text2"/>
              </w:rPr>
            </w:pPr>
            <w:r w:rsidRPr="00EA5E8C">
              <w:rPr>
                <w:rFonts w:asciiTheme="minorHAnsi" w:eastAsiaTheme="minorEastAsia" w:hAnsiTheme="minorHAnsi" w:cstheme="minorBidi"/>
                <w:b/>
                <w:bCs/>
                <w:i w:val="0"/>
                <w:iCs w:val="0"/>
                <w:color w:val="1F497D" w:themeColor="text2"/>
              </w:rPr>
              <w:t xml:space="preserve">Risk Management System (RMS)  </w:t>
            </w:r>
          </w:p>
        </w:tc>
        <w:tc>
          <w:tcPr>
            <w:tcW w:w="1985" w:type="dxa"/>
          </w:tcPr>
          <w:p w14:paraId="285CB171" w14:textId="77777777" w:rsidR="0053091F" w:rsidRDefault="0053091F"/>
        </w:tc>
        <w:tc>
          <w:tcPr>
            <w:tcW w:w="1985" w:type="dxa"/>
          </w:tcPr>
          <w:p w14:paraId="070FF72C" w14:textId="77777777" w:rsidR="0053091F" w:rsidRDefault="0053091F"/>
        </w:tc>
        <w:tc>
          <w:tcPr>
            <w:tcW w:w="1985" w:type="dxa"/>
          </w:tcPr>
          <w:p w14:paraId="3B7B4B86" w14:textId="3E92FF66" w:rsidR="0053091F" w:rsidRDefault="0053091F"/>
        </w:tc>
        <w:tc>
          <w:tcPr>
            <w:tcW w:w="2268" w:type="dxa"/>
          </w:tcPr>
          <w:p w14:paraId="593EE3F4" w14:textId="77777777" w:rsidR="0053091F" w:rsidRDefault="0053091F"/>
        </w:tc>
        <w:tc>
          <w:tcPr>
            <w:tcW w:w="2552" w:type="dxa"/>
          </w:tcPr>
          <w:p w14:paraId="5630AD66" w14:textId="77777777" w:rsidR="0053091F" w:rsidRDefault="0053091F"/>
        </w:tc>
      </w:tr>
      <w:tr w:rsidR="0053091F" w14:paraId="287A250F" w14:textId="77777777" w:rsidTr="0053091F">
        <w:tc>
          <w:tcPr>
            <w:tcW w:w="877" w:type="dxa"/>
          </w:tcPr>
          <w:p w14:paraId="19E430FF" w14:textId="0063405B" w:rsidR="0053091F" w:rsidRPr="00132152" w:rsidRDefault="0053091F">
            <w:pPr>
              <w:rPr>
                <w:b/>
                <w:bCs/>
                <w:color w:val="1F497D" w:themeColor="text2"/>
              </w:rPr>
            </w:pPr>
            <w:r w:rsidRPr="00EA5E8C">
              <w:t>2.3.1</w:t>
            </w:r>
          </w:p>
        </w:tc>
        <w:tc>
          <w:tcPr>
            <w:tcW w:w="3200" w:type="dxa"/>
          </w:tcPr>
          <w:p w14:paraId="623864D3" w14:textId="0906C1AD" w:rsidR="0053091F" w:rsidRPr="00132152" w:rsidRDefault="0053091F" w:rsidP="00B86132">
            <w:pPr>
              <w:jc w:val="both"/>
              <w:rPr>
                <w:b/>
                <w:bCs/>
                <w:color w:val="1F497D" w:themeColor="text2"/>
              </w:rPr>
            </w:pPr>
            <w:r>
              <w:rPr>
                <w:b/>
              </w:rPr>
              <w:t>Online risk management capability –</w:t>
            </w:r>
            <w:r>
              <w:t xml:space="preserve"> The system auditor should check whether system of online risk management including upfront real-time risk management, is in place for all orders placed through (CTCL or IML) / IBT / DMA / STWT.  </w:t>
            </w:r>
          </w:p>
        </w:tc>
        <w:tc>
          <w:tcPr>
            <w:tcW w:w="1985" w:type="dxa"/>
          </w:tcPr>
          <w:p w14:paraId="6DF579B7" w14:textId="77777777" w:rsidR="0053091F" w:rsidRDefault="0053091F"/>
        </w:tc>
        <w:tc>
          <w:tcPr>
            <w:tcW w:w="1985" w:type="dxa"/>
          </w:tcPr>
          <w:p w14:paraId="7D4B55EA" w14:textId="77777777" w:rsidR="0053091F" w:rsidRDefault="0053091F"/>
        </w:tc>
        <w:tc>
          <w:tcPr>
            <w:tcW w:w="1985" w:type="dxa"/>
          </w:tcPr>
          <w:p w14:paraId="7492DD01" w14:textId="0A8A1287" w:rsidR="0053091F" w:rsidRDefault="0053091F"/>
        </w:tc>
        <w:tc>
          <w:tcPr>
            <w:tcW w:w="2268" w:type="dxa"/>
          </w:tcPr>
          <w:p w14:paraId="4135732A" w14:textId="77777777" w:rsidR="0053091F" w:rsidRDefault="0053091F"/>
        </w:tc>
        <w:tc>
          <w:tcPr>
            <w:tcW w:w="2552" w:type="dxa"/>
          </w:tcPr>
          <w:p w14:paraId="3B8CED58" w14:textId="77777777" w:rsidR="0053091F" w:rsidRDefault="0053091F"/>
        </w:tc>
      </w:tr>
      <w:tr w:rsidR="0053091F" w14:paraId="0AD5C77C" w14:textId="77777777" w:rsidTr="0053091F">
        <w:tc>
          <w:tcPr>
            <w:tcW w:w="877" w:type="dxa"/>
          </w:tcPr>
          <w:p w14:paraId="0E1F5EC3" w14:textId="219B037A" w:rsidR="0053091F" w:rsidRDefault="0053091F">
            <w:r>
              <w:lastRenderedPageBreak/>
              <w:t>2.3.2</w:t>
            </w:r>
          </w:p>
        </w:tc>
        <w:tc>
          <w:tcPr>
            <w:tcW w:w="3200" w:type="dxa"/>
          </w:tcPr>
          <w:p w14:paraId="049D2D83" w14:textId="3538FC28" w:rsidR="0053091F" w:rsidRDefault="0053091F" w:rsidP="00B86132">
            <w:pPr>
              <w:jc w:val="both"/>
            </w:pPr>
            <w:r>
              <w:rPr>
                <w:b/>
              </w:rPr>
              <w:t>Trading Limits –</w:t>
            </w:r>
            <w:r>
              <w:t xml:space="preserve"> Whether a system of pre-defined limits /checks such as Order Quantity and Value Limits, Symbol wise User Order / Quantity limit, User / Branch Order Limit, Order Price limit, etc., are in place and only such orders which are within the parameters specified by the RMS are permitted to be pushed into exchange trading engines. The system auditor should check that no user or branch in the system </w:t>
            </w:r>
            <w:proofErr w:type="gramStart"/>
            <w:r>
              <w:t>is having</w:t>
            </w:r>
            <w:proofErr w:type="gramEnd"/>
            <w:r>
              <w:t xml:space="preserve"> unlimited limits on the above parameters.  </w:t>
            </w:r>
          </w:p>
        </w:tc>
        <w:tc>
          <w:tcPr>
            <w:tcW w:w="1985" w:type="dxa"/>
          </w:tcPr>
          <w:p w14:paraId="088A4143" w14:textId="77777777" w:rsidR="0053091F" w:rsidRDefault="0053091F"/>
        </w:tc>
        <w:tc>
          <w:tcPr>
            <w:tcW w:w="1985" w:type="dxa"/>
          </w:tcPr>
          <w:p w14:paraId="3AF65FD6" w14:textId="77777777" w:rsidR="0053091F" w:rsidRDefault="0053091F"/>
        </w:tc>
        <w:tc>
          <w:tcPr>
            <w:tcW w:w="1985" w:type="dxa"/>
          </w:tcPr>
          <w:p w14:paraId="2BA226A1" w14:textId="4E2BFCB3" w:rsidR="0053091F" w:rsidRDefault="0053091F"/>
        </w:tc>
        <w:tc>
          <w:tcPr>
            <w:tcW w:w="2268" w:type="dxa"/>
          </w:tcPr>
          <w:p w14:paraId="32C54F51" w14:textId="77777777" w:rsidR="0053091F" w:rsidRDefault="0053091F"/>
        </w:tc>
        <w:tc>
          <w:tcPr>
            <w:tcW w:w="2552" w:type="dxa"/>
          </w:tcPr>
          <w:p w14:paraId="0DE4B5B7" w14:textId="77777777" w:rsidR="0053091F" w:rsidRDefault="0053091F"/>
        </w:tc>
      </w:tr>
      <w:tr w:rsidR="0053091F" w14:paraId="6C7477D6" w14:textId="77777777" w:rsidTr="0053091F">
        <w:tc>
          <w:tcPr>
            <w:tcW w:w="877" w:type="dxa"/>
          </w:tcPr>
          <w:p w14:paraId="66CC0F02" w14:textId="20B6ED95" w:rsidR="0053091F" w:rsidRDefault="0053091F">
            <w:r>
              <w:t>2.3.3</w:t>
            </w:r>
          </w:p>
        </w:tc>
        <w:tc>
          <w:tcPr>
            <w:tcW w:w="3200" w:type="dxa"/>
          </w:tcPr>
          <w:p w14:paraId="684CA9B4" w14:textId="5BE6016C" w:rsidR="0053091F" w:rsidRDefault="0053091F" w:rsidP="00B86132">
            <w:pPr>
              <w:jc w:val="both"/>
            </w:pPr>
            <w:r>
              <w:rPr>
                <w:b/>
              </w:rPr>
              <w:t>Order Alerts and Reports –</w:t>
            </w:r>
            <w:r>
              <w:t xml:space="preserve"> Whether the system has capability to generate alerts when orders that are placed are above the limits and has capability to generate reports relating to margin requirements, payments and delivery obligations.  </w:t>
            </w:r>
          </w:p>
        </w:tc>
        <w:tc>
          <w:tcPr>
            <w:tcW w:w="1985" w:type="dxa"/>
          </w:tcPr>
          <w:p w14:paraId="35AADEA6" w14:textId="77777777" w:rsidR="0053091F" w:rsidRDefault="0053091F"/>
        </w:tc>
        <w:tc>
          <w:tcPr>
            <w:tcW w:w="1985" w:type="dxa"/>
          </w:tcPr>
          <w:p w14:paraId="772C4744" w14:textId="77777777" w:rsidR="0053091F" w:rsidRDefault="0053091F"/>
        </w:tc>
        <w:tc>
          <w:tcPr>
            <w:tcW w:w="1985" w:type="dxa"/>
          </w:tcPr>
          <w:p w14:paraId="2DBF0D7D" w14:textId="18C76CEF" w:rsidR="0053091F" w:rsidRDefault="0053091F"/>
        </w:tc>
        <w:tc>
          <w:tcPr>
            <w:tcW w:w="2268" w:type="dxa"/>
          </w:tcPr>
          <w:p w14:paraId="20814331" w14:textId="77777777" w:rsidR="0053091F" w:rsidRDefault="0053091F"/>
        </w:tc>
        <w:tc>
          <w:tcPr>
            <w:tcW w:w="2552" w:type="dxa"/>
          </w:tcPr>
          <w:p w14:paraId="02F2C34E" w14:textId="77777777" w:rsidR="0053091F" w:rsidRDefault="0053091F"/>
        </w:tc>
      </w:tr>
      <w:tr w:rsidR="0053091F" w14:paraId="52C23FF0" w14:textId="77777777" w:rsidTr="0053091F">
        <w:tc>
          <w:tcPr>
            <w:tcW w:w="877" w:type="dxa"/>
          </w:tcPr>
          <w:p w14:paraId="31C5014D" w14:textId="6C18B966" w:rsidR="0053091F" w:rsidRDefault="0053091F" w:rsidP="00132152">
            <w:pPr>
              <w:jc w:val="both"/>
            </w:pPr>
            <w:r>
              <w:t>2.3.4</w:t>
            </w:r>
          </w:p>
        </w:tc>
        <w:tc>
          <w:tcPr>
            <w:tcW w:w="3200" w:type="dxa"/>
          </w:tcPr>
          <w:p w14:paraId="3A2B611B" w14:textId="122C4EC0" w:rsidR="0053091F" w:rsidRDefault="0053091F" w:rsidP="00132152">
            <w:pPr>
              <w:jc w:val="both"/>
            </w:pPr>
            <w:r>
              <w:rPr>
                <w:b/>
              </w:rPr>
              <w:t>Order Review</w:t>
            </w:r>
            <w:r>
              <w:t xml:space="preserve"> – Whether the system has capability to </w:t>
            </w:r>
            <w:r>
              <w:lastRenderedPageBreak/>
              <w:t xml:space="preserve">facilitate review of such orders that were not validated by the system.  </w:t>
            </w:r>
          </w:p>
        </w:tc>
        <w:tc>
          <w:tcPr>
            <w:tcW w:w="1985" w:type="dxa"/>
          </w:tcPr>
          <w:p w14:paraId="1BF10760" w14:textId="77777777" w:rsidR="0053091F" w:rsidRDefault="0053091F"/>
        </w:tc>
        <w:tc>
          <w:tcPr>
            <w:tcW w:w="1985" w:type="dxa"/>
          </w:tcPr>
          <w:p w14:paraId="08B4C0D3" w14:textId="77777777" w:rsidR="0053091F" w:rsidRDefault="0053091F"/>
        </w:tc>
        <w:tc>
          <w:tcPr>
            <w:tcW w:w="1985" w:type="dxa"/>
          </w:tcPr>
          <w:p w14:paraId="19219836" w14:textId="78B6E80C" w:rsidR="0053091F" w:rsidRDefault="0053091F"/>
        </w:tc>
        <w:tc>
          <w:tcPr>
            <w:tcW w:w="2268" w:type="dxa"/>
          </w:tcPr>
          <w:p w14:paraId="5BB11291" w14:textId="77777777" w:rsidR="0053091F" w:rsidRDefault="0053091F"/>
        </w:tc>
        <w:tc>
          <w:tcPr>
            <w:tcW w:w="2552" w:type="dxa"/>
          </w:tcPr>
          <w:p w14:paraId="7194DBDC" w14:textId="77777777" w:rsidR="0053091F" w:rsidRDefault="0053091F"/>
        </w:tc>
      </w:tr>
      <w:tr w:rsidR="0053091F" w14:paraId="16A7FF4C" w14:textId="77777777" w:rsidTr="0053091F">
        <w:tc>
          <w:tcPr>
            <w:tcW w:w="877" w:type="dxa"/>
          </w:tcPr>
          <w:p w14:paraId="6BD4A38C" w14:textId="61C16EA2" w:rsidR="0053091F" w:rsidRDefault="0053091F" w:rsidP="00132152">
            <w:pPr>
              <w:jc w:val="both"/>
            </w:pPr>
            <w:r>
              <w:t>2.3.5</w:t>
            </w:r>
          </w:p>
        </w:tc>
        <w:tc>
          <w:tcPr>
            <w:tcW w:w="3200" w:type="dxa"/>
          </w:tcPr>
          <w:p w14:paraId="770D77A4" w14:textId="7314D80F" w:rsidR="0053091F" w:rsidRDefault="0053091F" w:rsidP="00132152">
            <w:pPr>
              <w:jc w:val="both"/>
            </w:pPr>
            <w:r>
              <w:rPr>
                <w:b/>
              </w:rPr>
              <w:t>Back testing for effectiveness of RMS</w:t>
            </w:r>
            <w:r>
              <w:t xml:space="preserve"> – Whether system has capability to identify trades which have exceeded the pre-defined limits (Order Quantity and Value Limits, Symbol wise User Order / Quantity limit, User / Branch Order Limit, Order Price limit) </w:t>
            </w:r>
            <w:proofErr w:type="gramStart"/>
            <w:r>
              <w:t>and also</w:t>
            </w:r>
            <w:proofErr w:type="gramEnd"/>
            <w:r>
              <w:t xml:space="preserve"> exceed corresponding margin availability of clients. Whether deviations from such pre-defined limits are captured by the system, documented and corrective steps taken.  </w:t>
            </w:r>
          </w:p>
        </w:tc>
        <w:tc>
          <w:tcPr>
            <w:tcW w:w="1985" w:type="dxa"/>
          </w:tcPr>
          <w:p w14:paraId="1672689F" w14:textId="77777777" w:rsidR="0053091F" w:rsidRDefault="0053091F"/>
        </w:tc>
        <w:tc>
          <w:tcPr>
            <w:tcW w:w="1985" w:type="dxa"/>
          </w:tcPr>
          <w:p w14:paraId="3E244785" w14:textId="77777777" w:rsidR="0053091F" w:rsidRDefault="0053091F"/>
        </w:tc>
        <w:tc>
          <w:tcPr>
            <w:tcW w:w="1985" w:type="dxa"/>
          </w:tcPr>
          <w:p w14:paraId="54CD245A" w14:textId="1956150E" w:rsidR="0053091F" w:rsidRDefault="0053091F"/>
        </w:tc>
        <w:tc>
          <w:tcPr>
            <w:tcW w:w="2268" w:type="dxa"/>
          </w:tcPr>
          <w:p w14:paraId="423B1A1F" w14:textId="77777777" w:rsidR="0053091F" w:rsidRDefault="0053091F"/>
        </w:tc>
        <w:tc>
          <w:tcPr>
            <w:tcW w:w="2552" w:type="dxa"/>
          </w:tcPr>
          <w:p w14:paraId="36FEB5B0" w14:textId="77777777" w:rsidR="0053091F" w:rsidRDefault="0053091F"/>
        </w:tc>
      </w:tr>
      <w:tr w:rsidR="0053091F" w14:paraId="26C4B41D" w14:textId="77777777" w:rsidTr="0053091F">
        <w:tc>
          <w:tcPr>
            <w:tcW w:w="877" w:type="dxa"/>
          </w:tcPr>
          <w:p w14:paraId="6766519D" w14:textId="4880C050" w:rsidR="0053091F" w:rsidRPr="00132152" w:rsidRDefault="0053091F" w:rsidP="00132152">
            <w:pPr>
              <w:jc w:val="both"/>
              <w:rPr>
                <w:b/>
                <w:bCs/>
                <w:color w:val="1F497D" w:themeColor="text2"/>
              </w:rPr>
            </w:pPr>
            <w:r>
              <w:t>2.3.6</w:t>
            </w:r>
          </w:p>
        </w:tc>
        <w:tc>
          <w:tcPr>
            <w:tcW w:w="3200" w:type="dxa"/>
          </w:tcPr>
          <w:p w14:paraId="5B55D61D" w14:textId="5046F958" w:rsidR="0053091F" w:rsidRPr="00132152" w:rsidRDefault="0053091F" w:rsidP="00132152">
            <w:pPr>
              <w:jc w:val="both"/>
              <w:rPr>
                <w:b/>
                <w:bCs/>
                <w:color w:val="1F497D" w:themeColor="text2"/>
              </w:rPr>
            </w:pPr>
            <w:r>
              <w:rPr>
                <w:b/>
              </w:rPr>
              <w:t>Log Management</w:t>
            </w:r>
            <w:r>
              <w:t xml:space="preserve"> – Whether the system maintains logs of alerts / changes / deletion / activation / deactivation of client codes and logs of changes to the risk management parameters mentioned above. Whether the system allows only </w:t>
            </w:r>
            <w:r>
              <w:lastRenderedPageBreak/>
              <w:t xml:space="preserve">authorized users to set the risk parameter in the RMS.  </w:t>
            </w:r>
          </w:p>
        </w:tc>
        <w:tc>
          <w:tcPr>
            <w:tcW w:w="1985" w:type="dxa"/>
          </w:tcPr>
          <w:p w14:paraId="60053207" w14:textId="77777777" w:rsidR="0053091F" w:rsidRDefault="0053091F"/>
        </w:tc>
        <w:tc>
          <w:tcPr>
            <w:tcW w:w="1985" w:type="dxa"/>
          </w:tcPr>
          <w:p w14:paraId="425D2AE8" w14:textId="77777777" w:rsidR="0053091F" w:rsidRDefault="0053091F"/>
        </w:tc>
        <w:tc>
          <w:tcPr>
            <w:tcW w:w="1985" w:type="dxa"/>
          </w:tcPr>
          <w:p w14:paraId="419311B9" w14:textId="10D89628" w:rsidR="0053091F" w:rsidRDefault="0053091F"/>
        </w:tc>
        <w:tc>
          <w:tcPr>
            <w:tcW w:w="2268" w:type="dxa"/>
          </w:tcPr>
          <w:p w14:paraId="421BB748" w14:textId="77777777" w:rsidR="0053091F" w:rsidRDefault="0053091F"/>
        </w:tc>
        <w:tc>
          <w:tcPr>
            <w:tcW w:w="2552" w:type="dxa"/>
          </w:tcPr>
          <w:p w14:paraId="592CCD16" w14:textId="77777777" w:rsidR="0053091F" w:rsidRDefault="0053091F"/>
        </w:tc>
      </w:tr>
      <w:tr w:rsidR="0053091F" w14:paraId="20616869" w14:textId="77777777" w:rsidTr="0053091F">
        <w:tc>
          <w:tcPr>
            <w:tcW w:w="877" w:type="dxa"/>
          </w:tcPr>
          <w:p w14:paraId="467EB968" w14:textId="25BEDB2E" w:rsidR="0053091F" w:rsidRPr="00EA5E8C" w:rsidRDefault="0053091F" w:rsidP="00132152">
            <w:pPr>
              <w:jc w:val="both"/>
              <w:rPr>
                <w:b/>
                <w:bCs/>
                <w:color w:val="1F497D" w:themeColor="text2"/>
              </w:rPr>
            </w:pPr>
            <w:r>
              <w:rPr>
                <w:b/>
                <w:bCs/>
                <w:color w:val="1F497D" w:themeColor="text2"/>
              </w:rPr>
              <w:t>2.4</w:t>
            </w:r>
          </w:p>
        </w:tc>
        <w:tc>
          <w:tcPr>
            <w:tcW w:w="3200" w:type="dxa"/>
          </w:tcPr>
          <w:p w14:paraId="65F00060" w14:textId="7EB7F7AB" w:rsidR="0053091F" w:rsidRPr="00EA5E8C" w:rsidRDefault="0053091F" w:rsidP="00132152">
            <w:pPr>
              <w:jc w:val="both"/>
              <w:rPr>
                <w:b/>
                <w:bCs/>
                <w:color w:val="1F497D" w:themeColor="text2"/>
              </w:rPr>
            </w:pPr>
            <w:r w:rsidRPr="00EA5E8C">
              <w:rPr>
                <w:b/>
                <w:bCs/>
                <w:color w:val="1F497D" w:themeColor="text2"/>
              </w:rPr>
              <w:t xml:space="preserve">Password Security  </w:t>
            </w:r>
          </w:p>
        </w:tc>
        <w:tc>
          <w:tcPr>
            <w:tcW w:w="1985" w:type="dxa"/>
          </w:tcPr>
          <w:p w14:paraId="467B311D" w14:textId="77777777" w:rsidR="0053091F" w:rsidRDefault="0053091F"/>
        </w:tc>
        <w:tc>
          <w:tcPr>
            <w:tcW w:w="1985" w:type="dxa"/>
          </w:tcPr>
          <w:p w14:paraId="7F18054A" w14:textId="77777777" w:rsidR="0053091F" w:rsidRDefault="0053091F"/>
        </w:tc>
        <w:tc>
          <w:tcPr>
            <w:tcW w:w="1985" w:type="dxa"/>
          </w:tcPr>
          <w:p w14:paraId="7196D064" w14:textId="0B43E37F" w:rsidR="0053091F" w:rsidRDefault="0053091F"/>
        </w:tc>
        <w:tc>
          <w:tcPr>
            <w:tcW w:w="2268" w:type="dxa"/>
          </w:tcPr>
          <w:p w14:paraId="10EDCEFC" w14:textId="77777777" w:rsidR="0053091F" w:rsidRDefault="0053091F"/>
        </w:tc>
        <w:tc>
          <w:tcPr>
            <w:tcW w:w="2552" w:type="dxa"/>
          </w:tcPr>
          <w:p w14:paraId="6D072C0D" w14:textId="77777777" w:rsidR="0053091F" w:rsidRDefault="0053091F"/>
        </w:tc>
      </w:tr>
      <w:tr w:rsidR="0053091F" w14:paraId="33FD097C" w14:textId="77777777" w:rsidTr="0053091F">
        <w:tc>
          <w:tcPr>
            <w:tcW w:w="877" w:type="dxa"/>
          </w:tcPr>
          <w:p w14:paraId="542B3DBB" w14:textId="226C0C97" w:rsidR="0053091F" w:rsidRDefault="0053091F" w:rsidP="00132152">
            <w:pPr>
              <w:jc w:val="both"/>
            </w:pPr>
            <w:r>
              <w:t>2.4.1</w:t>
            </w:r>
          </w:p>
        </w:tc>
        <w:tc>
          <w:tcPr>
            <w:tcW w:w="3200" w:type="dxa"/>
          </w:tcPr>
          <w:p w14:paraId="44E64D12" w14:textId="697DE54C" w:rsidR="0053091F" w:rsidRDefault="0053091F" w:rsidP="00132152">
            <w:pPr>
              <w:jc w:val="both"/>
            </w:pPr>
            <w:r>
              <w:rPr>
                <w:b/>
              </w:rPr>
              <w:t>Organization Access Policy</w:t>
            </w:r>
            <w:r>
              <w:t xml:space="preserve"> – Whether organization has a well-documented policy that provides for a password policy as well as access control policy for exchange provided terminals and for API based terminals.  </w:t>
            </w:r>
          </w:p>
        </w:tc>
        <w:tc>
          <w:tcPr>
            <w:tcW w:w="1985" w:type="dxa"/>
          </w:tcPr>
          <w:p w14:paraId="47909CB0" w14:textId="77777777" w:rsidR="0053091F" w:rsidRDefault="0053091F"/>
        </w:tc>
        <w:tc>
          <w:tcPr>
            <w:tcW w:w="1985" w:type="dxa"/>
          </w:tcPr>
          <w:p w14:paraId="11D7D85E" w14:textId="77777777" w:rsidR="0053091F" w:rsidRDefault="0053091F"/>
        </w:tc>
        <w:tc>
          <w:tcPr>
            <w:tcW w:w="1985" w:type="dxa"/>
          </w:tcPr>
          <w:p w14:paraId="6BD18F9B" w14:textId="578FED54" w:rsidR="0053091F" w:rsidRDefault="0053091F"/>
        </w:tc>
        <w:tc>
          <w:tcPr>
            <w:tcW w:w="2268" w:type="dxa"/>
          </w:tcPr>
          <w:p w14:paraId="07F0AFD2" w14:textId="77777777" w:rsidR="0053091F" w:rsidRDefault="0053091F"/>
        </w:tc>
        <w:tc>
          <w:tcPr>
            <w:tcW w:w="2552" w:type="dxa"/>
          </w:tcPr>
          <w:p w14:paraId="0F3CABC7" w14:textId="77777777" w:rsidR="0053091F" w:rsidRDefault="0053091F"/>
        </w:tc>
      </w:tr>
      <w:tr w:rsidR="0053091F" w14:paraId="08D88D04" w14:textId="77777777" w:rsidTr="0053091F">
        <w:tc>
          <w:tcPr>
            <w:tcW w:w="877" w:type="dxa"/>
          </w:tcPr>
          <w:p w14:paraId="5F3E0CE4" w14:textId="6430E18D" w:rsidR="0053091F" w:rsidRDefault="0053091F" w:rsidP="00132152">
            <w:pPr>
              <w:jc w:val="both"/>
            </w:pPr>
            <w:r>
              <w:t>2.4.2</w:t>
            </w:r>
          </w:p>
        </w:tc>
        <w:tc>
          <w:tcPr>
            <w:tcW w:w="3200" w:type="dxa"/>
          </w:tcPr>
          <w:p w14:paraId="715FF73C" w14:textId="5EDD4EA3" w:rsidR="0053091F" w:rsidRDefault="0053091F" w:rsidP="00132152">
            <w:pPr>
              <w:jc w:val="both"/>
            </w:pPr>
            <w:r>
              <w:rPr>
                <w:b/>
              </w:rPr>
              <w:t>Authentication Capability</w:t>
            </w:r>
            <w:r>
              <w:t xml:space="preserve"> – Whether the system authenticates user credentials by means of a password before allowing the user to login, and whether there is a system for authentication of orders originating from Internet Protocol by means of two-factor authentication, including Public Key Infrastructure (PKI) based implementation of digital signatures.  </w:t>
            </w:r>
          </w:p>
        </w:tc>
        <w:tc>
          <w:tcPr>
            <w:tcW w:w="1985" w:type="dxa"/>
          </w:tcPr>
          <w:p w14:paraId="7438D6B0" w14:textId="77777777" w:rsidR="0053091F" w:rsidRDefault="0053091F"/>
        </w:tc>
        <w:tc>
          <w:tcPr>
            <w:tcW w:w="1985" w:type="dxa"/>
          </w:tcPr>
          <w:p w14:paraId="43911C31" w14:textId="77777777" w:rsidR="0053091F" w:rsidRDefault="0053091F"/>
        </w:tc>
        <w:tc>
          <w:tcPr>
            <w:tcW w:w="1985" w:type="dxa"/>
          </w:tcPr>
          <w:p w14:paraId="16DEB4AB" w14:textId="20944C1E" w:rsidR="0053091F" w:rsidRDefault="0053091F"/>
        </w:tc>
        <w:tc>
          <w:tcPr>
            <w:tcW w:w="2268" w:type="dxa"/>
          </w:tcPr>
          <w:p w14:paraId="0781EE58" w14:textId="77777777" w:rsidR="0053091F" w:rsidRDefault="0053091F"/>
        </w:tc>
        <w:tc>
          <w:tcPr>
            <w:tcW w:w="2552" w:type="dxa"/>
          </w:tcPr>
          <w:p w14:paraId="4B1F511A" w14:textId="77777777" w:rsidR="0053091F" w:rsidRDefault="0053091F"/>
        </w:tc>
      </w:tr>
      <w:tr w:rsidR="0053091F" w14:paraId="1E1EBC4C" w14:textId="77777777" w:rsidTr="0053091F">
        <w:tc>
          <w:tcPr>
            <w:tcW w:w="877" w:type="dxa"/>
          </w:tcPr>
          <w:p w14:paraId="692F8958" w14:textId="65C9DF57" w:rsidR="0053091F" w:rsidRPr="00132152" w:rsidRDefault="0053091F" w:rsidP="00132152">
            <w:pPr>
              <w:rPr>
                <w:b/>
                <w:bCs/>
                <w:color w:val="1F497D" w:themeColor="text2"/>
              </w:rPr>
            </w:pPr>
            <w:r>
              <w:t>2.4.3</w:t>
            </w:r>
          </w:p>
        </w:tc>
        <w:tc>
          <w:tcPr>
            <w:tcW w:w="3200" w:type="dxa"/>
          </w:tcPr>
          <w:p w14:paraId="5FB4F698" w14:textId="1763FDCB" w:rsidR="0053091F" w:rsidRPr="00132152" w:rsidRDefault="0053091F" w:rsidP="00641AEB">
            <w:pPr>
              <w:jc w:val="both"/>
              <w:rPr>
                <w:b/>
                <w:bCs/>
                <w:color w:val="1F497D" w:themeColor="text2"/>
              </w:rPr>
            </w:pPr>
            <w:r>
              <w:rPr>
                <w:b/>
              </w:rPr>
              <w:t>Password Best Practices</w:t>
            </w:r>
            <w:r>
              <w:t xml:space="preserve"> – Whether there is a system </w:t>
            </w:r>
            <w:r>
              <w:lastRenderedPageBreak/>
              <w:t>provision for masking of password, system prompt to change default password on first login, disablement of user id on entering multiple wrong passwords (as defined in the password policy document), periodic password change mandate and appropriate prompt to user, strong parameters for password, deactivation of dormant user id, etc.</w:t>
            </w:r>
          </w:p>
        </w:tc>
        <w:tc>
          <w:tcPr>
            <w:tcW w:w="1985" w:type="dxa"/>
          </w:tcPr>
          <w:p w14:paraId="03BDE9DB" w14:textId="77777777" w:rsidR="0053091F" w:rsidRDefault="0053091F"/>
        </w:tc>
        <w:tc>
          <w:tcPr>
            <w:tcW w:w="1985" w:type="dxa"/>
          </w:tcPr>
          <w:p w14:paraId="27C136EC" w14:textId="77777777" w:rsidR="0053091F" w:rsidRDefault="0053091F"/>
        </w:tc>
        <w:tc>
          <w:tcPr>
            <w:tcW w:w="1985" w:type="dxa"/>
          </w:tcPr>
          <w:p w14:paraId="0AF86459" w14:textId="30F36030" w:rsidR="0053091F" w:rsidRDefault="0053091F"/>
        </w:tc>
        <w:tc>
          <w:tcPr>
            <w:tcW w:w="2268" w:type="dxa"/>
          </w:tcPr>
          <w:p w14:paraId="762E594F" w14:textId="77777777" w:rsidR="0053091F" w:rsidRDefault="0053091F"/>
        </w:tc>
        <w:tc>
          <w:tcPr>
            <w:tcW w:w="2552" w:type="dxa"/>
          </w:tcPr>
          <w:p w14:paraId="0B6E361D" w14:textId="77777777" w:rsidR="0053091F" w:rsidRDefault="0053091F"/>
        </w:tc>
      </w:tr>
      <w:tr w:rsidR="0053091F" w14:paraId="1FA5BCFD" w14:textId="77777777" w:rsidTr="0053091F">
        <w:tc>
          <w:tcPr>
            <w:tcW w:w="877" w:type="dxa"/>
          </w:tcPr>
          <w:p w14:paraId="33C47111" w14:textId="42F7120E" w:rsidR="0053091F" w:rsidRDefault="0053091F" w:rsidP="00132152">
            <w:pPr>
              <w:jc w:val="both"/>
            </w:pPr>
            <w:r>
              <w:rPr>
                <w:b/>
                <w:bCs/>
                <w:color w:val="1F497D" w:themeColor="text2"/>
              </w:rPr>
              <w:t>2.5</w:t>
            </w:r>
          </w:p>
        </w:tc>
        <w:tc>
          <w:tcPr>
            <w:tcW w:w="3200" w:type="dxa"/>
          </w:tcPr>
          <w:p w14:paraId="61D722AF" w14:textId="05AE20B7" w:rsidR="0053091F" w:rsidRDefault="0053091F" w:rsidP="00EA5E8C">
            <w:pPr>
              <w:jc w:val="both"/>
            </w:pPr>
            <w:r w:rsidRPr="00EA5E8C">
              <w:rPr>
                <w:b/>
                <w:bCs/>
                <w:color w:val="1F497D" w:themeColor="text2"/>
              </w:rPr>
              <w:t>Session Management</w:t>
            </w:r>
            <w:r>
              <w:t xml:space="preserve"> </w:t>
            </w:r>
            <w:r>
              <w:rPr>
                <w:rFonts w:eastAsia="Cambria" w:cs="Cambria"/>
              </w:rPr>
              <w:t xml:space="preserve"> </w:t>
            </w:r>
          </w:p>
        </w:tc>
        <w:tc>
          <w:tcPr>
            <w:tcW w:w="1985" w:type="dxa"/>
          </w:tcPr>
          <w:p w14:paraId="498D5822" w14:textId="77777777" w:rsidR="0053091F" w:rsidRDefault="0053091F"/>
        </w:tc>
        <w:tc>
          <w:tcPr>
            <w:tcW w:w="1985" w:type="dxa"/>
          </w:tcPr>
          <w:p w14:paraId="4E7AF8A7" w14:textId="77777777" w:rsidR="0053091F" w:rsidRDefault="0053091F"/>
        </w:tc>
        <w:tc>
          <w:tcPr>
            <w:tcW w:w="1985" w:type="dxa"/>
          </w:tcPr>
          <w:p w14:paraId="5023141B" w14:textId="3A64D6B3" w:rsidR="0053091F" w:rsidRDefault="0053091F"/>
        </w:tc>
        <w:tc>
          <w:tcPr>
            <w:tcW w:w="2268" w:type="dxa"/>
          </w:tcPr>
          <w:p w14:paraId="2E5BC2D0" w14:textId="77777777" w:rsidR="0053091F" w:rsidRDefault="0053091F"/>
        </w:tc>
        <w:tc>
          <w:tcPr>
            <w:tcW w:w="2552" w:type="dxa"/>
          </w:tcPr>
          <w:p w14:paraId="562C75D1" w14:textId="77777777" w:rsidR="0053091F" w:rsidRDefault="0053091F"/>
        </w:tc>
      </w:tr>
      <w:tr w:rsidR="0053091F" w14:paraId="2AD6CE4B" w14:textId="77777777" w:rsidTr="0053091F">
        <w:tc>
          <w:tcPr>
            <w:tcW w:w="877" w:type="dxa"/>
          </w:tcPr>
          <w:p w14:paraId="2BA129DA" w14:textId="266C488F" w:rsidR="0053091F" w:rsidRDefault="0053091F" w:rsidP="00132152">
            <w:pPr>
              <w:jc w:val="both"/>
            </w:pPr>
            <w:r>
              <w:t>2.5.1</w:t>
            </w:r>
          </w:p>
        </w:tc>
        <w:tc>
          <w:tcPr>
            <w:tcW w:w="3200" w:type="dxa"/>
          </w:tcPr>
          <w:p w14:paraId="1A2BEC87" w14:textId="77777777" w:rsidR="0053091F" w:rsidRDefault="0053091F" w:rsidP="00FA6A76">
            <w:pPr>
              <w:tabs>
                <w:tab w:val="center" w:pos="1674"/>
                <w:tab w:val="center" w:pos="3521"/>
                <w:tab w:val="center" w:pos="4657"/>
                <w:tab w:val="center" w:pos="5416"/>
                <w:tab w:val="center" w:pos="6477"/>
                <w:tab w:val="center" w:pos="7263"/>
                <w:tab w:val="center" w:pos="8176"/>
                <w:tab w:val="right" w:pos="9211"/>
              </w:tabs>
            </w:pPr>
            <w:r>
              <w:rPr>
                <w:b/>
              </w:rPr>
              <w:t xml:space="preserve">Session </w:t>
            </w:r>
            <w:r>
              <w:rPr>
                <w:b/>
              </w:rPr>
              <w:tab/>
              <w:t>Authentication</w:t>
            </w:r>
            <w:r>
              <w:t xml:space="preserve"> </w:t>
            </w:r>
            <w:r>
              <w:tab/>
              <w:t xml:space="preserve">– </w:t>
            </w:r>
            <w:r>
              <w:tab/>
              <w:t xml:space="preserve">Whether </w:t>
            </w:r>
            <w:r>
              <w:tab/>
              <w:t xml:space="preserve">system </w:t>
            </w:r>
            <w:r>
              <w:tab/>
              <w:t xml:space="preserve">has </w:t>
            </w:r>
            <w:r>
              <w:tab/>
              <w:t xml:space="preserve">provision </w:t>
            </w:r>
            <w:r>
              <w:tab/>
              <w:t xml:space="preserve">for </w:t>
            </w:r>
          </w:p>
          <w:p w14:paraId="2559B365" w14:textId="221DB769" w:rsidR="0053091F" w:rsidRDefault="0053091F" w:rsidP="00FA6A76">
            <w:pPr>
              <w:jc w:val="both"/>
            </w:pPr>
            <w:r>
              <w:t xml:space="preserve">Confidentiality, Integrity and Availability (CIA) of the session and the data transmitted during the session by means of appropriate user and session </w:t>
            </w:r>
            <w:r>
              <w:lastRenderedPageBreak/>
              <w:t>authentication mechanisms like SSL etc.</w:t>
            </w:r>
          </w:p>
        </w:tc>
        <w:tc>
          <w:tcPr>
            <w:tcW w:w="1985" w:type="dxa"/>
          </w:tcPr>
          <w:p w14:paraId="05E16F40" w14:textId="77777777" w:rsidR="0053091F" w:rsidRDefault="0053091F"/>
        </w:tc>
        <w:tc>
          <w:tcPr>
            <w:tcW w:w="1985" w:type="dxa"/>
          </w:tcPr>
          <w:p w14:paraId="34758DB1" w14:textId="77777777" w:rsidR="0053091F" w:rsidRDefault="0053091F"/>
        </w:tc>
        <w:tc>
          <w:tcPr>
            <w:tcW w:w="1985" w:type="dxa"/>
          </w:tcPr>
          <w:p w14:paraId="1A965116" w14:textId="5EA1F283" w:rsidR="0053091F" w:rsidRDefault="0053091F"/>
        </w:tc>
        <w:tc>
          <w:tcPr>
            <w:tcW w:w="2268" w:type="dxa"/>
          </w:tcPr>
          <w:p w14:paraId="62AAC048" w14:textId="77777777" w:rsidR="0053091F" w:rsidRDefault="0053091F"/>
        </w:tc>
        <w:tc>
          <w:tcPr>
            <w:tcW w:w="2552" w:type="dxa"/>
          </w:tcPr>
          <w:p w14:paraId="44FB30F8" w14:textId="77777777" w:rsidR="0053091F" w:rsidRDefault="0053091F"/>
        </w:tc>
      </w:tr>
      <w:tr w:rsidR="0053091F" w14:paraId="4208A4C9" w14:textId="77777777" w:rsidTr="0053091F">
        <w:tc>
          <w:tcPr>
            <w:tcW w:w="877" w:type="dxa"/>
          </w:tcPr>
          <w:p w14:paraId="37266EF7" w14:textId="5607E35F" w:rsidR="0053091F" w:rsidRPr="00132EED" w:rsidRDefault="0053091F" w:rsidP="00132152">
            <w:pPr>
              <w:jc w:val="both"/>
              <w:rPr>
                <w:b/>
                <w:bCs/>
                <w:color w:val="1F497D" w:themeColor="text2"/>
              </w:rPr>
            </w:pPr>
            <w:r>
              <w:t>2.5.2</w:t>
            </w:r>
          </w:p>
        </w:tc>
        <w:tc>
          <w:tcPr>
            <w:tcW w:w="3200" w:type="dxa"/>
          </w:tcPr>
          <w:p w14:paraId="587BCD6D" w14:textId="127E3617" w:rsidR="0053091F" w:rsidRPr="00132EED" w:rsidRDefault="0053091F" w:rsidP="00132152">
            <w:pPr>
              <w:jc w:val="both"/>
              <w:rPr>
                <w:b/>
                <w:bCs/>
                <w:color w:val="1F497D" w:themeColor="text2"/>
              </w:rPr>
            </w:pPr>
            <w:r>
              <w:rPr>
                <w:b/>
              </w:rPr>
              <w:t>Session Security</w:t>
            </w:r>
            <w:r>
              <w:t xml:space="preserve"> – Whether there is availability of an end-to-end encryption for all data exchanged between client and member systems or other means of ensuring session security. Whether session login details are stored on the devices used for IBT and STWT.  </w:t>
            </w:r>
          </w:p>
        </w:tc>
        <w:tc>
          <w:tcPr>
            <w:tcW w:w="1985" w:type="dxa"/>
          </w:tcPr>
          <w:p w14:paraId="7C89314F" w14:textId="77777777" w:rsidR="0053091F" w:rsidRDefault="0053091F"/>
        </w:tc>
        <w:tc>
          <w:tcPr>
            <w:tcW w:w="1985" w:type="dxa"/>
          </w:tcPr>
          <w:p w14:paraId="363594D8" w14:textId="77777777" w:rsidR="0053091F" w:rsidRDefault="0053091F"/>
        </w:tc>
        <w:tc>
          <w:tcPr>
            <w:tcW w:w="1985" w:type="dxa"/>
          </w:tcPr>
          <w:p w14:paraId="1BA0897A" w14:textId="1CC995EC" w:rsidR="0053091F" w:rsidRDefault="0053091F"/>
        </w:tc>
        <w:tc>
          <w:tcPr>
            <w:tcW w:w="2268" w:type="dxa"/>
          </w:tcPr>
          <w:p w14:paraId="78C6BCD2" w14:textId="77777777" w:rsidR="0053091F" w:rsidRDefault="0053091F"/>
        </w:tc>
        <w:tc>
          <w:tcPr>
            <w:tcW w:w="2552" w:type="dxa"/>
          </w:tcPr>
          <w:p w14:paraId="65D89CEA" w14:textId="77777777" w:rsidR="0053091F" w:rsidRDefault="0053091F"/>
        </w:tc>
      </w:tr>
      <w:tr w:rsidR="0053091F" w14:paraId="77A3E125" w14:textId="77777777" w:rsidTr="0053091F">
        <w:tc>
          <w:tcPr>
            <w:tcW w:w="877" w:type="dxa"/>
          </w:tcPr>
          <w:p w14:paraId="39A8CC7F" w14:textId="349FF7E2" w:rsidR="0053091F" w:rsidRDefault="0053091F" w:rsidP="00132152">
            <w:pPr>
              <w:jc w:val="both"/>
            </w:pPr>
            <w:r>
              <w:t>2.5.3</w:t>
            </w:r>
          </w:p>
        </w:tc>
        <w:tc>
          <w:tcPr>
            <w:tcW w:w="3200" w:type="dxa"/>
          </w:tcPr>
          <w:p w14:paraId="015150B2" w14:textId="1D9F0660" w:rsidR="0053091F" w:rsidRDefault="0053091F" w:rsidP="00132152">
            <w:pPr>
              <w:jc w:val="both"/>
            </w:pPr>
            <w:r>
              <w:rPr>
                <w:b/>
              </w:rPr>
              <w:t>Inactive Session</w:t>
            </w:r>
            <w:r>
              <w:t xml:space="preserve"> – Whether the system allows for automatic trading session logout after a system defined period of inactivity.  </w:t>
            </w:r>
          </w:p>
        </w:tc>
        <w:tc>
          <w:tcPr>
            <w:tcW w:w="1985" w:type="dxa"/>
          </w:tcPr>
          <w:p w14:paraId="370963F7" w14:textId="77777777" w:rsidR="0053091F" w:rsidRDefault="0053091F"/>
        </w:tc>
        <w:tc>
          <w:tcPr>
            <w:tcW w:w="1985" w:type="dxa"/>
          </w:tcPr>
          <w:p w14:paraId="7E4CC222" w14:textId="77777777" w:rsidR="0053091F" w:rsidRDefault="0053091F"/>
        </w:tc>
        <w:tc>
          <w:tcPr>
            <w:tcW w:w="1985" w:type="dxa"/>
          </w:tcPr>
          <w:p w14:paraId="3041E394" w14:textId="409BE0BC" w:rsidR="0053091F" w:rsidRDefault="0053091F"/>
        </w:tc>
        <w:tc>
          <w:tcPr>
            <w:tcW w:w="2268" w:type="dxa"/>
          </w:tcPr>
          <w:p w14:paraId="3F21E469" w14:textId="77777777" w:rsidR="0053091F" w:rsidRDefault="0053091F"/>
        </w:tc>
        <w:tc>
          <w:tcPr>
            <w:tcW w:w="2552" w:type="dxa"/>
          </w:tcPr>
          <w:p w14:paraId="42C6D796" w14:textId="77777777" w:rsidR="0053091F" w:rsidRDefault="0053091F"/>
        </w:tc>
      </w:tr>
      <w:tr w:rsidR="0053091F" w14:paraId="39A4B45D" w14:textId="77777777" w:rsidTr="0053091F">
        <w:tc>
          <w:tcPr>
            <w:tcW w:w="877" w:type="dxa"/>
          </w:tcPr>
          <w:p w14:paraId="7A9EE95F" w14:textId="3C4CA244" w:rsidR="0053091F" w:rsidRDefault="0053091F" w:rsidP="00132152">
            <w:pPr>
              <w:jc w:val="both"/>
            </w:pPr>
            <w:r>
              <w:t>2.5.4</w:t>
            </w:r>
          </w:p>
        </w:tc>
        <w:tc>
          <w:tcPr>
            <w:tcW w:w="3200" w:type="dxa"/>
          </w:tcPr>
          <w:p w14:paraId="2979121F" w14:textId="511F9F3E" w:rsidR="0053091F" w:rsidRDefault="0053091F" w:rsidP="00132152">
            <w:pPr>
              <w:jc w:val="both"/>
            </w:pPr>
            <w:r>
              <w:rPr>
                <w:b/>
              </w:rPr>
              <w:t>Log Management</w:t>
            </w:r>
            <w:r>
              <w:t xml:space="preserve"> – Whether the system generates and maintains logs of Number of users, activity logs, system logs, Number of active clients.</w:t>
            </w:r>
          </w:p>
        </w:tc>
        <w:tc>
          <w:tcPr>
            <w:tcW w:w="1985" w:type="dxa"/>
          </w:tcPr>
          <w:p w14:paraId="345B7C68" w14:textId="77777777" w:rsidR="0053091F" w:rsidRDefault="0053091F"/>
        </w:tc>
        <w:tc>
          <w:tcPr>
            <w:tcW w:w="1985" w:type="dxa"/>
          </w:tcPr>
          <w:p w14:paraId="34C06092" w14:textId="77777777" w:rsidR="0053091F" w:rsidRDefault="0053091F"/>
        </w:tc>
        <w:tc>
          <w:tcPr>
            <w:tcW w:w="1985" w:type="dxa"/>
          </w:tcPr>
          <w:p w14:paraId="54E11D2A" w14:textId="61C09686" w:rsidR="0053091F" w:rsidRDefault="0053091F"/>
        </w:tc>
        <w:tc>
          <w:tcPr>
            <w:tcW w:w="2268" w:type="dxa"/>
          </w:tcPr>
          <w:p w14:paraId="639791C1" w14:textId="77777777" w:rsidR="0053091F" w:rsidRDefault="0053091F"/>
        </w:tc>
        <w:tc>
          <w:tcPr>
            <w:tcW w:w="2552" w:type="dxa"/>
          </w:tcPr>
          <w:p w14:paraId="2DE403A5" w14:textId="77777777" w:rsidR="0053091F" w:rsidRDefault="0053091F"/>
        </w:tc>
      </w:tr>
      <w:tr w:rsidR="0053091F" w14:paraId="28A95C69" w14:textId="77777777" w:rsidTr="0053091F">
        <w:tc>
          <w:tcPr>
            <w:tcW w:w="877" w:type="dxa"/>
          </w:tcPr>
          <w:p w14:paraId="45CE72D7" w14:textId="64821343" w:rsidR="0053091F" w:rsidRPr="00F15AB3" w:rsidRDefault="0053091F" w:rsidP="00132152">
            <w:pPr>
              <w:jc w:val="both"/>
              <w:rPr>
                <w:b/>
                <w:bCs/>
                <w:color w:val="1F497D" w:themeColor="text2"/>
              </w:rPr>
            </w:pPr>
            <w:r>
              <w:rPr>
                <w:b/>
                <w:bCs/>
                <w:color w:val="1F497D" w:themeColor="text2"/>
              </w:rPr>
              <w:t>2.6</w:t>
            </w:r>
          </w:p>
        </w:tc>
        <w:tc>
          <w:tcPr>
            <w:tcW w:w="3200" w:type="dxa"/>
          </w:tcPr>
          <w:p w14:paraId="231DB07F" w14:textId="71972E7D" w:rsidR="0053091F" w:rsidRPr="00F15AB3" w:rsidRDefault="0053091F" w:rsidP="00132152">
            <w:pPr>
              <w:jc w:val="both"/>
              <w:rPr>
                <w:b/>
                <w:bCs/>
                <w:color w:val="1F497D" w:themeColor="text2"/>
              </w:rPr>
            </w:pPr>
            <w:r w:rsidRPr="00F15AB3">
              <w:rPr>
                <w:b/>
                <w:bCs/>
                <w:color w:val="1F497D" w:themeColor="text2"/>
              </w:rPr>
              <w:t>Database Security</w:t>
            </w:r>
          </w:p>
        </w:tc>
        <w:tc>
          <w:tcPr>
            <w:tcW w:w="1985" w:type="dxa"/>
          </w:tcPr>
          <w:p w14:paraId="318FAD2F" w14:textId="77777777" w:rsidR="0053091F" w:rsidRDefault="0053091F"/>
        </w:tc>
        <w:tc>
          <w:tcPr>
            <w:tcW w:w="1985" w:type="dxa"/>
          </w:tcPr>
          <w:p w14:paraId="6FF3C481" w14:textId="77777777" w:rsidR="0053091F" w:rsidRDefault="0053091F"/>
        </w:tc>
        <w:tc>
          <w:tcPr>
            <w:tcW w:w="1985" w:type="dxa"/>
          </w:tcPr>
          <w:p w14:paraId="49E398E2" w14:textId="5345A31F" w:rsidR="0053091F" w:rsidRDefault="0053091F"/>
        </w:tc>
        <w:tc>
          <w:tcPr>
            <w:tcW w:w="2268" w:type="dxa"/>
          </w:tcPr>
          <w:p w14:paraId="76C3289E" w14:textId="77777777" w:rsidR="0053091F" w:rsidRDefault="0053091F"/>
        </w:tc>
        <w:tc>
          <w:tcPr>
            <w:tcW w:w="2552" w:type="dxa"/>
          </w:tcPr>
          <w:p w14:paraId="5BE93A62" w14:textId="77777777" w:rsidR="0053091F" w:rsidRDefault="0053091F"/>
        </w:tc>
      </w:tr>
      <w:tr w:rsidR="0053091F" w14:paraId="038ABF34" w14:textId="77777777" w:rsidTr="0053091F">
        <w:tc>
          <w:tcPr>
            <w:tcW w:w="877" w:type="dxa"/>
          </w:tcPr>
          <w:p w14:paraId="29EE6F0B" w14:textId="752FFE0B" w:rsidR="0053091F" w:rsidRPr="00F15AB3" w:rsidRDefault="0053091F" w:rsidP="00132152">
            <w:pPr>
              <w:jc w:val="both"/>
              <w:rPr>
                <w:color w:val="1F497D" w:themeColor="text2"/>
              </w:rPr>
            </w:pPr>
            <w:r w:rsidRPr="00F15AB3">
              <w:t>2.6.1</w:t>
            </w:r>
          </w:p>
        </w:tc>
        <w:tc>
          <w:tcPr>
            <w:tcW w:w="3200" w:type="dxa"/>
          </w:tcPr>
          <w:p w14:paraId="3B26B3D1" w14:textId="64D03601" w:rsidR="0053091F" w:rsidRPr="00132EED" w:rsidRDefault="0053091F" w:rsidP="00132152">
            <w:pPr>
              <w:jc w:val="both"/>
              <w:rPr>
                <w:b/>
                <w:bCs/>
                <w:color w:val="1F497D" w:themeColor="text2"/>
              </w:rPr>
            </w:pPr>
            <w:r>
              <w:rPr>
                <w:b/>
              </w:rPr>
              <w:t>Access</w:t>
            </w:r>
            <w:r>
              <w:t xml:space="preserve"> – Whether the system allows CTCL or IML database </w:t>
            </w:r>
            <w:r>
              <w:lastRenderedPageBreak/>
              <w:t xml:space="preserve">access only to authorized users / applications.  </w:t>
            </w:r>
          </w:p>
        </w:tc>
        <w:tc>
          <w:tcPr>
            <w:tcW w:w="1985" w:type="dxa"/>
          </w:tcPr>
          <w:p w14:paraId="5B34D221" w14:textId="77777777" w:rsidR="0053091F" w:rsidRDefault="0053091F"/>
        </w:tc>
        <w:tc>
          <w:tcPr>
            <w:tcW w:w="1985" w:type="dxa"/>
          </w:tcPr>
          <w:p w14:paraId="146E12D5" w14:textId="77777777" w:rsidR="0053091F" w:rsidRDefault="0053091F"/>
        </w:tc>
        <w:tc>
          <w:tcPr>
            <w:tcW w:w="1985" w:type="dxa"/>
          </w:tcPr>
          <w:p w14:paraId="16C2D62A" w14:textId="75C6804C" w:rsidR="0053091F" w:rsidRDefault="0053091F"/>
        </w:tc>
        <w:tc>
          <w:tcPr>
            <w:tcW w:w="2268" w:type="dxa"/>
          </w:tcPr>
          <w:p w14:paraId="4B9ED5D6" w14:textId="77777777" w:rsidR="0053091F" w:rsidRDefault="0053091F"/>
        </w:tc>
        <w:tc>
          <w:tcPr>
            <w:tcW w:w="2552" w:type="dxa"/>
          </w:tcPr>
          <w:p w14:paraId="313619DB" w14:textId="77777777" w:rsidR="0053091F" w:rsidRDefault="0053091F"/>
        </w:tc>
      </w:tr>
      <w:tr w:rsidR="0053091F" w14:paraId="4AD08320" w14:textId="77777777" w:rsidTr="0053091F">
        <w:tc>
          <w:tcPr>
            <w:tcW w:w="877" w:type="dxa"/>
          </w:tcPr>
          <w:p w14:paraId="614AEA52" w14:textId="7D622FC9" w:rsidR="0053091F" w:rsidRDefault="0053091F" w:rsidP="00132152">
            <w:pPr>
              <w:jc w:val="both"/>
            </w:pPr>
            <w:r>
              <w:t>2.6.2</w:t>
            </w:r>
          </w:p>
        </w:tc>
        <w:tc>
          <w:tcPr>
            <w:tcW w:w="3200" w:type="dxa"/>
          </w:tcPr>
          <w:p w14:paraId="349F1C38" w14:textId="4B60A21A" w:rsidR="0053091F" w:rsidRDefault="0053091F" w:rsidP="00132152">
            <w:pPr>
              <w:jc w:val="both"/>
            </w:pPr>
            <w:r>
              <w:rPr>
                <w:b/>
              </w:rPr>
              <w:t>Controls</w:t>
            </w:r>
            <w:r>
              <w:t xml:space="preserve"> – Whether the CTCL or IML database server is hosted on a secure platform, with Username and password stored in an encrypted form using strong encryption algorithms.  </w:t>
            </w:r>
          </w:p>
        </w:tc>
        <w:tc>
          <w:tcPr>
            <w:tcW w:w="1985" w:type="dxa"/>
          </w:tcPr>
          <w:p w14:paraId="588CA8B3" w14:textId="77777777" w:rsidR="0053091F" w:rsidRDefault="0053091F"/>
        </w:tc>
        <w:tc>
          <w:tcPr>
            <w:tcW w:w="1985" w:type="dxa"/>
          </w:tcPr>
          <w:p w14:paraId="2730C0A2" w14:textId="77777777" w:rsidR="0053091F" w:rsidRDefault="0053091F"/>
        </w:tc>
        <w:tc>
          <w:tcPr>
            <w:tcW w:w="1985" w:type="dxa"/>
          </w:tcPr>
          <w:p w14:paraId="34B3F2EB" w14:textId="5DD53CDC" w:rsidR="0053091F" w:rsidRDefault="0053091F"/>
        </w:tc>
        <w:tc>
          <w:tcPr>
            <w:tcW w:w="2268" w:type="dxa"/>
          </w:tcPr>
          <w:p w14:paraId="111B9268" w14:textId="77777777" w:rsidR="0053091F" w:rsidRDefault="0053091F"/>
        </w:tc>
        <w:tc>
          <w:tcPr>
            <w:tcW w:w="2552" w:type="dxa"/>
          </w:tcPr>
          <w:p w14:paraId="0B4020A7" w14:textId="77777777" w:rsidR="0053091F" w:rsidRDefault="0053091F"/>
        </w:tc>
      </w:tr>
      <w:tr w:rsidR="0053091F" w14:paraId="6EAC1F04" w14:textId="77777777" w:rsidTr="0053091F">
        <w:tc>
          <w:tcPr>
            <w:tcW w:w="877" w:type="dxa"/>
          </w:tcPr>
          <w:p w14:paraId="6D60B060" w14:textId="51F5F2D7" w:rsidR="0053091F" w:rsidRPr="00F15AB3" w:rsidRDefault="0053091F" w:rsidP="00132152">
            <w:pPr>
              <w:jc w:val="both"/>
              <w:rPr>
                <w:b/>
                <w:bCs/>
                <w:color w:val="1F497D" w:themeColor="text2"/>
              </w:rPr>
            </w:pPr>
            <w:r w:rsidRPr="00F15AB3">
              <w:rPr>
                <w:b/>
                <w:bCs/>
                <w:color w:val="1F497D" w:themeColor="text2"/>
              </w:rPr>
              <w:t>2.7</w:t>
            </w:r>
          </w:p>
        </w:tc>
        <w:tc>
          <w:tcPr>
            <w:tcW w:w="3200" w:type="dxa"/>
          </w:tcPr>
          <w:p w14:paraId="7083F871" w14:textId="5C3684DE" w:rsidR="0053091F" w:rsidRPr="00F15AB3" w:rsidRDefault="0053091F" w:rsidP="00132152">
            <w:pPr>
              <w:jc w:val="both"/>
              <w:rPr>
                <w:b/>
                <w:bCs/>
                <w:color w:val="1F497D" w:themeColor="text2"/>
              </w:rPr>
            </w:pPr>
            <w:r w:rsidRPr="00F15AB3">
              <w:rPr>
                <w:b/>
                <w:bCs/>
                <w:color w:val="1F497D" w:themeColor="text2"/>
              </w:rPr>
              <w:t>Network Integrity</w:t>
            </w:r>
          </w:p>
        </w:tc>
        <w:tc>
          <w:tcPr>
            <w:tcW w:w="1985" w:type="dxa"/>
          </w:tcPr>
          <w:p w14:paraId="796B6602" w14:textId="77777777" w:rsidR="0053091F" w:rsidRDefault="0053091F"/>
        </w:tc>
        <w:tc>
          <w:tcPr>
            <w:tcW w:w="1985" w:type="dxa"/>
          </w:tcPr>
          <w:p w14:paraId="283563C6" w14:textId="77777777" w:rsidR="0053091F" w:rsidRDefault="0053091F"/>
        </w:tc>
        <w:tc>
          <w:tcPr>
            <w:tcW w:w="1985" w:type="dxa"/>
          </w:tcPr>
          <w:p w14:paraId="4F904CB7" w14:textId="145AC605" w:rsidR="0053091F" w:rsidRDefault="0053091F"/>
        </w:tc>
        <w:tc>
          <w:tcPr>
            <w:tcW w:w="2268" w:type="dxa"/>
          </w:tcPr>
          <w:p w14:paraId="61631CF6" w14:textId="77777777" w:rsidR="0053091F" w:rsidRDefault="0053091F"/>
        </w:tc>
        <w:tc>
          <w:tcPr>
            <w:tcW w:w="2552" w:type="dxa"/>
          </w:tcPr>
          <w:p w14:paraId="2A1F701D" w14:textId="77777777" w:rsidR="0053091F" w:rsidRDefault="0053091F"/>
        </w:tc>
      </w:tr>
      <w:tr w:rsidR="0053091F" w14:paraId="1C88572D" w14:textId="77777777" w:rsidTr="0053091F">
        <w:tc>
          <w:tcPr>
            <w:tcW w:w="877" w:type="dxa"/>
          </w:tcPr>
          <w:p w14:paraId="2913E1D0" w14:textId="361EFEBC" w:rsidR="0053091F" w:rsidRDefault="0053091F" w:rsidP="00132152">
            <w:pPr>
              <w:jc w:val="both"/>
            </w:pPr>
            <w:r>
              <w:t>2.7.1</w:t>
            </w:r>
          </w:p>
        </w:tc>
        <w:tc>
          <w:tcPr>
            <w:tcW w:w="3200" w:type="dxa"/>
          </w:tcPr>
          <w:p w14:paraId="04D2A1E3" w14:textId="3874AFE0" w:rsidR="0053091F" w:rsidRDefault="0053091F" w:rsidP="00132152">
            <w:pPr>
              <w:jc w:val="both"/>
            </w:pPr>
            <w:r>
              <w:rPr>
                <w:b/>
              </w:rPr>
              <w:t>Seamless connectivity</w:t>
            </w:r>
            <w:r>
              <w:t xml:space="preserve"> – Whether the Member has ensured that a backup network link is available in case of primary link failure with the exchange.</w:t>
            </w:r>
          </w:p>
        </w:tc>
        <w:tc>
          <w:tcPr>
            <w:tcW w:w="1985" w:type="dxa"/>
          </w:tcPr>
          <w:p w14:paraId="1DE456B6" w14:textId="77777777" w:rsidR="0053091F" w:rsidRDefault="0053091F"/>
        </w:tc>
        <w:tc>
          <w:tcPr>
            <w:tcW w:w="1985" w:type="dxa"/>
          </w:tcPr>
          <w:p w14:paraId="5BDF5410" w14:textId="77777777" w:rsidR="0053091F" w:rsidRDefault="0053091F"/>
        </w:tc>
        <w:tc>
          <w:tcPr>
            <w:tcW w:w="1985" w:type="dxa"/>
          </w:tcPr>
          <w:p w14:paraId="5F96A722" w14:textId="23415EF3" w:rsidR="0053091F" w:rsidRDefault="0053091F"/>
        </w:tc>
        <w:tc>
          <w:tcPr>
            <w:tcW w:w="2268" w:type="dxa"/>
          </w:tcPr>
          <w:p w14:paraId="67A52D91" w14:textId="77777777" w:rsidR="0053091F" w:rsidRDefault="0053091F"/>
        </w:tc>
        <w:tc>
          <w:tcPr>
            <w:tcW w:w="2552" w:type="dxa"/>
          </w:tcPr>
          <w:p w14:paraId="5220BBB2" w14:textId="77777777" w:rsidR="0053091F" w:rsidRDefault="0053091F"/>
        </w:tc>
      </w:tr>
      <w:tr w:rsidR="0053091F" w14:paraId="3BA4390B" w14:textId="77777777" w:rsidTr="0053091F">
        <w:tc>
          <w:tcPr>
            <w:tcW w:w="877" w:type="dxa"/>
          </w:tcPr>
          <w:p w14:paraId="2010F576" w14:textId="628197C6" w:rsidR="0053091F" w:rsidRDefault="0053091F" w:rsidP="00132152">
            <w:pPr>
              <w:jc w:val="both"/>
            </w:pPr>
            <w:r>
              <w:t>2.7.2</w:t>
            </w:r>
          </w:p>
        </w:tc>
        <w:tc>
          <w:tcPr>
            <w:tcW w:w="3200" w:type="dxa"/>
          </w:tcPr>
          <w:p w14:paraId="4E31568D" w14:textId="4AD1DB65" w:rsidR="0053091F" w:rsidRDefault="0053091F" w:rsidP="00132152">
            <w:pPr>
              <w:jc w:val="both"/>
            </w:pPr>
            <w:r>
              <w:rPr>
                <w:b/>
              </w:rPr>
              <w:t>Network Architecture</w:t>
            </w:r>
            <w:r>
              <w:t xml:space="preserve"> – Whether the web server is separate from the Application and Database Server.  </w:t>
            </w:r>
          </w:p>
        </w:tc>
        <w:tc>
          <w:tcPr>
            <w:tcW w:w="1985" w:type="dxa"/>
          </w:tcPr>
          <w:p w14:paraId="670F99AB" w14:textId="77777777" w:rsidR="0053091F" w:rsidRDefault="0053091F"/>
        </w:tc>
        <w:tc>
          <w:tcPr>
            <w:tcW w:w="1985" w:type="dxa"/>
          </w:tcPr>
          <w:p w14:paraId="5C871E9E" w14:textId="77777777" w:rsidR="0053091F" w:rsidRDefault="0053091F"/>
        </w:tc>
        <w:tc>
          <w:tcPr>
            <w:tcW w:w="1985" w:type="dxa"/>
          </w:tcPr>
          <w:p w14:paraId="6D9C8D39" w14:textId="21A8E2C0" w:rsidR="0053091F" w:rsidRDefault="0053091F"/>
        </w:tc>
        <w:tc>
          <w:tcPr>
            <w:tcW w:w="2268" w:type="dxa"/>
          </w:tcPr>
          <w:p w14:paraId="7F63892E" w14:textId="77777777" w:rsidR="0053091F" w:rsidRDefault="0053091F"/>
        </w:tc>
        <w:tc>
          <w:tcPr>
            <w:tcW w:w="2552" w:type="dxa"/>
          </w:tcPr>
          <w:p w14:paraId="2FC17F8B" w14:textId="77777777" w:rsidR="0053091F" w:rsidRDefault="0053091F"/>
        </w:tc>
      </w:tr>
      <w:tr w:rsidR="0053091F" w14:paraId="48D027E3" w14:textId="77777777" w:rsidTr="0053091F">
        <w:tc>
          <w:tcPr>
            <w:tcW w:w="877" w:type="dxa"/>
          </w:tcPr>
          <w:p w14:paraId="46AEF7F3" w14:textId="44EAA87B" w:rsidR="0053091F" w:rsidRDefault="0053091F" w:rsidP="00132152">
            <w:pPr>
              <w:jc w:val="both"/>
            </w:pPr>
            <w:r>
              <w:t>2.7.3</w:t>
            </w:r>
          </w:p>
        </w:tc>
        <w:tc>
          <w:tcPr>
            <w:tcW w:w="3200" w:type="dxa"/>
          </w:tcPr>
          <w:p w14:paraId="20327E99" w14:textId="690EB0DD" w:rsidR="0053091F" w:rsidRDefault="0053091F" w:rsidP="00132152">
            <w:pPr>
              <w:jc w:val="both"/>
            </w:pPr>
            <w:r>
              <w:rPr>
                <w:b/>
              </w:rPr>
              <w:t>Firewall Configuration</w:t>
            </w:r>
            <w:r>
              <w:t xml:space="preserve"> – Whether appropriate firewall is present between Member's trading setup and various communication links to the </w:t>
            </w:r>
            <w:r>
              <w:lastRenderedPageBreak/>
              <w:t>exchange. Whether the firewall is appropriately configured to ensure maximum security.</w:t>
            </w:r>
          </w:p>
        </w:tc>
        <w:tc>
          <w:tcPr>
            <w:tcW w:w="1985" w:type="dxa"/>
          </w:tcPr>
          <w:p w14:paraId="30F15D2C" w14:textId="77777777" w:rsidR="0053091F" w:rsidRDefault="0053091F"/>
        </w:tc>
        <w:tc>
          <w:tcPr>
            <w:tcW w:w="1985" w:type="dxa"/>
          </w:tcPr>
          <w:p w14:paraId="369030C9" w14:textId="77777777" w:rsidR="0053091F" w:rsidRDefault="0053091F"/>
        </w:tc>
        <w:tc>
          <w:tcPr>
            <w:tcW w:w="1985" w:type="dxa"/>
          </w:tcPr>
          <w:p w14:paraId="5AE48A43" w14:textId="46AE8A03" w:rsidR="0053091F" w:rsidRDefault="0053091F"/>
        </w:tc>
        <w:tc>
          <w:tcPr>
            <w:tcW w:w="2268" w:type="dxa"/>
          </w:tcPr>
          <w:p w14:paraId="1E64DE22" w14:textId="77777777" w:rsidR="0053091F" w:rsidRDefault="0053091F"/>
        </w:tc>
        <w:tc>
          <w:tcPr>
            <w:tcW w:w="2552" w:type="dxa"/>
          </w:tcPr>
          <w:p w14:paraId="77A52294" w14:textId="77777777" w:rsidR="0053091F" w:rsidRDefault="0053091F"/>
        </w:tc>
      </w:tr>
      <w:tr w:rsidR="0053091F" w14:paraId="03725B42" w14:textId="77777777" w:rsidTr="0053091F">
        <w:tc>
          <w:tcPr>
            <w:tcW w:w="877" w:type="dxa"/>
          </w:tcPr>
          <w:p w14:paraId="0D7EC31C" w14:textId="4755E77A" w:rsidR="0053091F" w:rsidRPr="00132EED" w:rsidRDefault="0053091F" w:rsidP="00132152">
            <w:pPr>
              <w:jc w:val="both"/>
              <w:rPr>
                <w:b/>
                <w:bCs/>
                <w:color w:val="1F497D" w:themeColor="text2"/>
              </w:rPr>
            </w:pPr>
            <w:r>
              <w:rPr>
                <w:b/>
                <w:bCs/>
                <w:color w:val="1F497D" w:themeColor="text2"/>
              </w:rPr>
              <w:t>2.8</w:t>
            </w:r>
          </w:p>
        </w:tc>
        <w:tc>
          <w:tcPr>
            <w:tcW w:w="3200" w:type="dxa"/>
          </w:tcPr>
          <w:p w14:paraId="530FBFF2" w14:textId="4D23C365" w:rsidR="0053091F" w:rsidRPr="00132EED" w:rsidRDefault="0053091F" w:rsidP="00132152">
            <w:pPr>
              <w:jc w:val="both"/>
              <w:rPr>
                <w:b/>
                <w:bCs/>
                <w:color w:val="1F497D" w:themeColor="text2"/>
              </w:rPr>
            </w:pPr>
            <w:r w:rsidRPr="00F15AB3">
              <w:rPr>
                <w:b/>
                <w:bCs/>
                <w:color w:val="1F497D" w:themeColor="text2"/>
              </w:rPr>
              <w:t xml:space="preserve">Access Controls  </w:t>
            </w:r>
          </w:p>
        </w:tc>
        <w:tc>
          <w:tcPr>
            <w:tcW w:w="1985" w:type="dxa"/>
          </w:tcPr>
          <w:p w14:paraId="72121631" w14:textId="77777777" w:rsidR="0053091F" w:rsidRDefault="0053091F"/>
        </w:tc>
        <w:tc>
          <w:tcPr>
            <w:tcW w:w="1985" w:type="dxa"/>
          </w:tcPr>
          <w:p w14:paraId="3AEA3E8D" w14:textId="77777777" w:rsidR="0053091F" w:rsidRDefault="0053091F"/>
        </w:tc>
        <w:tc>
          <w:tcPr>
            <w:tcW w:w="1985" w:type="dxa"/>
          </w:tcPr>
          <w:p w14:paraId="1D6A6C67" w14:textId="54AC53A7" w:rsidR="0053091F" w:rsidRDefault="0053091F"/>
        </w:tc>
        <w:tc>
          <w:tcPr>
            <w:tcW w:w="2268" w:type="dxa"/>
          </w:tcPr>
          <w:p w14:paraId="16CD63C4" w14:textId="77777777" w:rsidR="0053091F" w:rsidRDefault="0053091F"/>
        </w:tc>
        <w:tc>
          <w:tcPr>
            <w:tcW w:w="2552" w:type="dxa"/>
          </w:tcPr>
          <w:p w14:paraId="21DF0292" w14:textId="77777777" w:rsidR="0053091F" w:rsidRDefault="0053091F"/>
        </w:tc>
      </w:tr>
      <w:tr w:rsidR="0053091F" w14:paraId="42702732" w14:textId="77777777" w:rsidTr="0053091F">
        <w:tc>
          <w:tcPr>
            <w:tcW w:w="877" w:type="dxa"/>
          </w:tcPr>
          <w:p w14:paraId="5FD6E4D4" w14:textId="64B1C03F" w:rsidR="0053091F" w:rsidRDefault="0053091F" w:rsidP="00132152">
            <w:pPr>
              <w:jc w:val="both"/>
            </w:pPr>
            <w:r>
              <w:t>2.8.1</w:t>
            </w:r>
          </w:p>
        </w:tc>
        <w:tc>
          <w:tcPr>
            <w:tcW w:w="3200" w:type="dxa"/>
          </w:tcPr>
          <w:p w14:paraId="28A9D69A" w14:textId="183B5853" w:rsidR="0053091F" w:rsidRDefault="0053091F" w:rsidP="00132152">
            <w:pPr>
              <w:jc w:val="both"/>
            </w:pPr>
            <w:r>
              <w:rPr>
                <w:b/>
              </w:rPr>
              <w:t>Access to server rooms</w:t>
            </w:r>
            <w:r>
              <w:t xml:space="preserve"> – Whether adequate controls are in place for access to server rooms and proper audit trails are maintained for the same.</w:t>
            </w:r>
          </w:p>
        </w:tc>
        <w:tc>
          <w:tcPr>
            <w:tcW w:w="1985" w:type="dxa"/>
          </w:tcPr>
          <w:p w14:paraId="74FE189F" w14:textId="77777777" w:rsidR="0053091F" w:rsidRDefault="0053091F"/>
        </w:tc>
        <w:tc>
          <w:tcPr>
            <w:tcW w:w="1985" w:type="dxa"/>
          </w:tcPr>
          <w:p w14:paraId="530375EF" w14:textId="77777777" w:rsidR="0053091F" w:rsidRDefault="0053091F"/>
        </w:tc>
        <w:tc>
          <w:tcPr>
            <w:tcW w:w="1985" w:type="dxa"/>
          </w:tcPr>
          <w:p w14:paraId="450EA2D7" w14:textId="476E7EAA" w:rsidR="0053091F" w:rsidRDefault="0053091F"/>
        </w:tc>
        <w:tc>
          <w:tcPr>
            <w:tcW w:w="2268" w:type="dxa"/>
          </w:tcPr>
          <w:p w14:paraId="0D8FB02A" w14:textId="77777777" w:rsidR="0053091F" w:rsidRDefault="0053091F"/>
        </w:tc>
        <w:tc>
          <w:tcPr>
            <w:tcW w:w="2552" w:type="dxa"/>
          </w:tcPr>
          <w:p w14:paraId="1A81F0B1" w14:textId="77777777" w:rsidR="0053091F" w:rsidRDefault="0053091F"/>
        </w:tc>
      </w:tr>
      <w:tr w:rsidR="0053091F" w14:paraId="3E01B516" w14:textId="77777777" w:rsidTr="0053091F">
        <w:tc>
          <w:tcPr>
            <w:tcW w:w="877" w:type="dxa"/>
          </w:tcPr>
          <w:p w14:paraId="67883B66" w14:textId="360E390C" w:rsidR="0053091F" w:rsidRDefault="0053091F" w:rsidP="00132152">
            <w:pPr>
              <w:jc w:val="both"/>
            </w:pPr>
            <w:r>
              <w:t>2.8.2</w:t>
            </w:r>
          </w:p>
        </w:tc>
        <w:tc>
          <w:tcPr>
            <w:tcW w:w="3200" w:type="dxa"/>
          </w:tcPr>
          <w:p w14:paraId="77AC315B" w14:textId="23D0DBC1" w:rsidR="0053091F" w:rsidRDefault="0053091F" w:rsidP="00132152">
            <w:pPr>
              <w:jc w:val="both"/>
            </w:pPr>
            <w:r>
              <w:rPr>
                <w:b/>
              </w:rPr>
              <w:t>Additional Access controls</w:t>
            </w:r>
            <w:r>
              <w:t xml:space="preserve"> – Whether the system provides for two factor authentication mechanism to access to various CTCL or IML components. Whether additional password requirements are set for critical features of the system. Whether the access control is adequate.  </w:t>
            </w:r>
          </w:p>
        </w:tc>
        <w:tc>
          <w:tcPr>
            <w:tcW w:w="1985" w:type="dxa"/>
          </w:tcPr>
          <w:p w14:paraId="3D6110D3" w14:textId="77777777" w:rsidR="0053091F" w:rsidRDefault="0053091F"/>
        </w:tc>
        <w:tc>
          <w:tcPr>
            <w:tcW w:w="1985" w:type="dxa"/>
          </w:tcPr>
          <w:p w14:paraId="4FCF3DB3" w14:textId="77777777" w:rsidR="0053091F" w:rsidRDefault="0053091F"/>
        </w:tc>
        <w:tc>
          <w:tcPr>
            <w:tcW w:w="1985" w:type="dxa"/>
          </w:tcPr>
          <w:p w14:paraId="56EE48EE" w14:textId="46D03A80" w:rsidR="0053091F" w:rsidRDefault="0053091F"/>
        </w:tc>
        <w:tc>
          <w:tcPr>
            <w:tcW w:w="2268" w:type="dxa"/>
          </w:tcPr>
          <w:p w14:paraId="4C2E635C" w14:textId="77777777" w:rsidR="0053091F" w:rsidRDefault="0053091F"/>
        </w:tc>
        <w:tc>
          <w:tcPr>
            <w:tcW w:w="2552" w:type="dxa"/>
          </w:tcPr>
          <w:p w14:paraId="121FD38A" w14:textId="77777777" w:rsidR="0053091F" w:rsidRDefault="0053091F"/>
        </w:tc>
      </w:tr>
      <w:tr w:rsidR="0053091F" w14:paraId="4CB27C77" w14:textId="77777777" w:rsidTr="0053091F">
        <w:tc>
          <w:tcPr>
            <w:tcW w:w="877" w:type="dxa"/>
          </w:tcPr>
          <w:p w14:paraId="496C9A8A" w14:textId="6EC7E198" w:rsidR="0053091F" w:rsidRPr="00F15AB3" w:rsidRDefault="0053091F" w:rsidP="00132152">
            <w:pPr>
              <w:jc w:val="both"/>
              <w:rPr>
                <w:b/>
                <w:bCs/>
                <w:color w:val="1F497D" w:themeColor="text2"/>
              </w:rPr>
            </w:pPr>
            <w:r w:rsidRPr="00F15AB3">
              <w:rPr>
                <w:b/>
                <w:bCs/>
                <w:color w:val="1F497D" w:themeColor="text2"/>
              </w:rPr>
              <w:t>2.9</w:t>
            </w:r>
          </w:p>
        </w:tc>
        <w:tc>
          <w:tcPr>
            <w:tcW w:w="3200" w:type="dxa"/>
          </w:tcPr>
          <w:p w14:paraId="6671777F" w14:textId="7525BAA0" w:rsidR="0053091F" w:rsidRPr="00F15AB3" w:rsidRDefault="0053091F" w:rsidP="00EA5E8C">
            <w:pPr>
              <w:jc w:val="both"/>
              <w:rPr>
                <w:b/>
                <w:bCs/>
                <w:color w:val="1F497D" w:themeColor="text2"/>
              </w:rPr>
            </w:pPr>
            <w:r w:rsidRPr="00F15AB3">
              <w:rPr>
                <w:b/>
                <w:bCs/>
                <w:color w:val="1F497D" w:themeColor="text2"/>
              </w:rPr>
              <w:t xml:space="preserve">Backup and Recovery  </w:t>
            </w:r>
          </w:p>
        </w:tc>
        <w:tc>
          <w:tcPr>
            <w:tcW w:w="1985" w:type="dxa"/>
          </w:tcPr>
          <w:p w14:paraId="0C7FED8D" w14:textId="77777777" w:rsidR="0053091F" w:rsidRDefault="0053091F"/>
        </w:tc>
        <w:tc>
          <w:tcPr>
            <w:tcW w:w="1985" w:type="dxa"/>
          </w:tcPr>
          <w:p w14:paraId="22C8F8DD" w14:textId="77777777" w:rsidR="0053091F" w:rsidRDefault="0053091F"/>
        </w:tc>
        <w:tc>
          <w:tcPr>
            <w:tcW w:w="1985" w:type="dxa"/>
          </w:tcPr>
          <w:p w14:paraId="32AD7FFD" w14:textId="5C7EEE11" w:rsidR="0053091F" w:rsidRDefault="0053091F"/>
        </w:tc>
        <w:tc>
          <w:tcPr>
            <w:tcW w:w="2268" w:type="dxa"/>
          </w:tcPr>
          <w:p w14:paraId="4513CEC6" w14:textId="77777777" w:rsidR="0053091F" w:rsidRDefault="0053091F"/>
        </w:tc>
        <w:tc>
          <w:tcPr>
            <w:tcW w:w="2552" w:type="dxa"/>
          </w:tcPr>
          <w:p w14:paraId="550C1C9C" w14:textId="77777777" w:rsidR="0053091F" w:rsidRDefault="0053091F"/>
        </w:tc>
      </w:tr>
      <w:tr w:rsidR="0053091F" w14:paraId="759A7D0D" w14:textId="77777777" w:rsidTr="0053091F">
        <w:tc>
          <w:tcPr>
            <w:tcW w:w="877" w:type="dxa"/>
          </w:tcPr>
          <w:p w14:paraId="7FDE62E7" w14:textId="03036F87" w:rsidR="0053091F" w:rsidRDefault="0053091F" w:rsidP="00132152">
            <w:pPr>
              <w:jc w:val="both"/>
            </w:pPr>
            <w:r>
              <w:t>2.9.1</w:t>
            </w:r>
          </w:p>
        </w:tc>
        <w:tc>
          <w:tcPr>
            <w:tcW w:w="3200" w:type="dxa"/>
          </w:tcPr>
          <w:p w14:paraId="0A720722" w14:textId="1C882E02" w:rsidR="0053091F" w:rsidRDefault="0053091F" w:rsidP="00132152">
            <w:pPr>
              <w:jc w:val="both"/>
            </w:pPr>
            <w:r>
              <w:rPr>
                <w:b/>
              </w:rPr>
              <w:t>Backup and Recovery Policy</w:t>
            </w:r>
            <w:r>
              <w:t xml:space="preserve"> – Whether the organization has a well-documented policy on periodic backup of data </w:t>
            </w:r>
            <w:r>
              <w:lastRenderedPageBreak/>
              <w:t xml:space="preserve">generated from the broking operations.  </w:t>
            </w:r>
          </w:p>
        </w:tc>
        <w:tc>
          <w:tcPr>
            <w:tcW w:w="1985" w:type="dxa"/>
          </w:tcPr>
          <w:p w14:paraId="039CF721" w14:textId="77777777" w:rsidR="0053091F" w:rsidRDefault="0053091F"/>
        </w:tc>
        <w:tc>
          <w:tcPr>
            <w:tcW w:w="1985" w:type="dxa"/>
          </w:tcPr>
          <w:p w14:paraId="37C1664F" w14:textId="77777777" w:rsidR="0053091F" w:rsidRDefault="0053091F"/>
        </w:tc>
        <w:tc>
          <w:tcPr>
            <w:tcW w:w="1985" w:type="dxa"/>
          </w:tcPr>
          <w:p w14:paraId="27357532" w14:textId="13000A6F" w:rsidR="0053091F" w:rsidRDefault="0053091F"/>
        </w:tc>
        <w:tc>
          <w:tcPr>
            <w:tcW w:w="2268" w:type="dxa"/>
          </w:tcPr>
          <w:p w14:paraId="53287D24" w14:textId="77777777" w:rsidR="0053091F" w:rsidRDefault="0053091F"/>
        </w:tc>
        <w:tc>
          <w:tcPr>
            <w:tcW w:w="2552" w:type="dxa"/>
          </w:tcPr>
          <w:p w14:paraId="4BDB5498" w14:textId="77777777" w:rsidR="0053091F" w:rsidRDefault="0053091F"/>
        </w:tc>
      </w:tr>
      <w:tr w:rsidR="0053091F" w14:paraId="5C5571F9" w14:textId="77777777" w:rsidTr="0053091F">
        <w:tc>
          <w:tcPr>
            <w:tcW w:w="877" w:type="dxa"/>
          </w:tcPr>
          <w:p w14:paraId="3FC8F0B2" w14:textId="000F9500" w:rsidR="0053091F" w:rsidRDefault="0053091F" w:rsidP="00132152">
            <w:pPr>
              <w:jc w:val="both"/>
            </w:pPr>
            <w:r>
              <w:t>2.9.2</w:t>
            </w:r>
          </w:p>
        </w:tc>
        <w:tc>
          <w:tcPr>
            <w:tcW w:w="3200" w:type="dxa"/>
          </w:tcPr>
          <w:p w14:paraId="1E4346EA" w14:textId="067263C4" w:rsidR="0053091F" w:rsidRDefault="0053091F" w:rsidP="00132152">
            <w:pPr>
              <w:jc w:val="both"/>
            </w:pPr>
            <w:r>
              <w:rPr>
                <w:b/>
              </w:rPr>
              <w:t>Log generation and data consistency</w:t>
            </w:r>
            <w:r>
              <w:t xml:space="preserve"> - Whether backup logs are maintained and backup data is tested for consistency.  </w:t>
            </w:r>
          </w:p>
        </w:tc>
        <w:tc>
          <w:tcPr>
            <w:tcW w:w="1985" w:type="dxa"/>
          </w:tcPr>
          <w:p w14:paraId="461E68C7" w14:textId="77777777" w:rsidR="0053091F" w:rsidRDefault="0053091F"/>
        </w:tc>
        <w:tc>
          <w:tcPr>
            <w:tcW w:w="1985" w:type="dxa"/>
          </w:tcPr>
          <w:p w14:paraId="17A685BE" w14:textId="77777777" w:rsidR="0053091F" w:rsidRDefault="0053091F"/>
        </w:tc>
        <w:tc>
          <w:tcPr>
            <w:tcW w:w="1985" w:type="dxa"/>
          </w:tcPr>
          <w:p w14:paraId="74869460" w14:textId="117EBCD1" w:rsidR="0053091F" w:rsidRDefault="0053091F"/>
        </w:tc>
        <w:tc>
          <w:tcPr>
            <w:tcW w:w="2268" w:type="dxa"/>
          </w:tcPr>
          <w:p w14:paraId="1B4AEF30" w14:textId="77777777" w:rsidR="0053091F" w:rsidRDefault="0053091F"/>
        </w:tc>
        <w:tc>
          <w:tcPr>
            <w:tcW w:w="2552" w:type="dxa"/>
          </w:tcPr>
          <w:p w14:paraId="54738AF4" w14:textId="77777777" w:rsidR="0053091F" w:rsidRDefault="0053091F"/>
        </w:tc>
      </w:tr>
      <w:tr w:rsidR="0053091F" w14:paraId="6F1C1F96" w14:textId="77777777" w:rsidTr="0053091F">
        <w:tc>
          <w:tcPr>
            <w:tcW w:w="877" w:type="dxa"/>
          </w:tcPr>
          <w:p w14:paraId="13D52D68" w14:textId="735F8701" w:rsidR="0053091F" w:rsidRDefault="0053091F" w:rsidP="00132152">
            <w:pPr>
              <w:jc w:val="both"/>
            </w:pPr>
            <w:r>
              <w:t>2.9.3</w:t>
            </w:r>
          </w:p>
        </w:tc>
        <w:tc>
          <w:tcPr>
            <w:tcW w:w="3200" w:type="dxa"/>
          </w:tcPr>
          <w:p w14:paraId="171DD9AC" w14:textId="5E9094D8" w:rsidR="0053091F" w:rsidRDefault="0053091F" w:rsidP="00132152">
            <w:pPr>
              <w:jc w:val="both"/>
            </w:pPr>
            <w:r>
              <w:rPr>
                <w:b/>
              </w:rPr>
              <w:t>System Redundancy</w:t>
            </w:r>
            <w:r>
              <w:t xml:space="preserve"> – Whether there are appropriate backups in case of failures of any critical system components.</w:t>
            </w:r>
          </w:p>
        </w:tc>
        <w:tc>
          <w:tcPr>
            <w:tcW w:w="1985" w:type="dxa"/>
          </w:tcPr>
          <w:p w14:paraId="554409E0" w14:textId="77777777" w:rsidR="0053091F" w:rsidRDefault="0053091F"/>
        </w:tc>
        <w:tc>
          <w:tcPr>
            <w:tcW w:w="1985" w:type="dxa"/>
          </w:tcPr>
          <w:p w14:paraId="2E3BAFEA" w14:textId="77777777" w:rsidR="0053091F" w:rsidRDefault="0053091F"/>
        </w:tc>
        <w:tc>
          <w:tcPr>
            <w:tcW w:w="1985" w:type="dxa"/>
          </w:tcPr>
          <w:p w14:paraId="06BBA33E" w14:textId="6A658FA1" w:rsidR="0053091F" w:rsidRDefault="0053091F"/>
        </w:tc>
        <w:tc>
          <w:tcPr>
            <w:tcW w:w="2268" w:type="dxa"/>
          </w:tcPr>
          <w:p w14:paraId="78AF64FA" w14:textId="77777777" w:rsidR="0053091F" w:rsidRDefault="0053091F"/>
        </w:tc>
        <w:tc>
          <w:tcPr>
            <w:tcW w:w="2552" w:type="dxa"/>
          </w:tcPr>
          <w:p w14:paraId="5C8C6B09" w14:textId="77777777" w:rsidR="0053091F" w:rsidRDefault="0053091F"/>
        </w:tc>
      </w:tr>
      <w:tr w:rsidR="0053091F" w14:paraId="4E6875F1" w14:textId="77777777" w:rsidTr="0053091F">
        <w:tc>
          <w:tcPr>
            <w:tcW w:w="877" w:type="dxa"/>
          </w:tcPr>
          <w:p w14:paraId="394317DC" w14:textId="61C0AE6F" w:rsidR="0053091F" w:rsidRPr="00F15AB3" w:rsidRDefault="0053091F" w:rsidP="00132152">
            <w:pPr>
              <w:jc w:val="both"/>
              <w:rPr>
                <w:b/>
                <w:bCs/>
                <w:color w:val="1F497D" w:themeColor="text2"/>
              </w:rPr>
            </w:pPr>
            <w:r w:rsidRPr="00F15AB3">
              <w:rPr>
                <w:b/>
                <w:bCs/>
                <w:color w:val="1F497D" w:themeColor="text2"/>
              </w:rPr>
              <w:t>2.10</w:t>
            </w:r>
          </w:p>
        </w:tc>
        <w:tc>
          <w:tcPr>
            <w:tcW w:w="3200" w:type="dxa"/>
          </w:tcPr>
          <w:p w14:paraId="754D10C5" w14:textId="77E3A20B" w:rsidR="0053091F" w:rsidRPr="00F15AB3" w:rsidRDefault="0053091F" w:rsidP="00132152">
            <w:pPr>
              <w:jc w:val="both"/>
              <w:rPr>
                <w:b/>
                <w:bCs/>
                <w:color w:val="1F497D" w:themeColor="text2"/>
              </w:rPr>
            </w:pPr>
            <w:r w:rsidRPr="00F15AB3">
              <w:rPr>
                <w:b/>
                <w:bCs/>
                <w:color w:val="1F497D" w:themeColor="text2"/>
              </w:rPr>
              <w:t xml:space="preserve">BCP/DR (Only applicable for </w:t>
            </w:r>
            <w:r>
              <w:rPr>
                <w:b/>
                <w:bCs/>
                <w:color w:val="1F497D" w:themeColor="text2"/>
              </w:rPr>
              <w:t>Member</w:t>
            </w:r>
            <w:r w:rsidRPr="00F15AB3">
              <w:rPr>
                <w:b/>
                <w:bCs/>
                <w:color w:val="1F497D" w:themeColor="text2"/>
              </w:rPr>
              <w:t xml:space="preserve">s having BCP / DR site)  </w:t>
            </w:r>
          </w:p>
        </w:tc>
        <w:tc>
          <w:tcPr>
            <w:tcW w:w="1985" w:type="dxa"/>
          </w:tcPr>
          <w:p w14:paraId="06B9DB80" w14:textId="77777777" w:rsidR="0053091F" w:rsidRDefault="0053091F"/>
        </w:tc>
        <w:tc>
          <w:tcPr>
            <w:tcW w:w="1985" w:type="dxa"/>
          </w:tcPr>
          <w:p w14:paraId="232663DE" w14:textId="77777777" w:rsidR="0053091F" w:rsidRDefault="0053091F"/>
        </w:tc>
        <w:tc>
          <w:tcPr>
            <w:tcW w:w="1985" w:type="dxa"/>
          </w:tcPr>
          <w:p w14:paraId="5C71F136" w14:textId="42D8802B" w:rsidR="0053091F" w:rsidRDefault="0053091F"/>
        </w:tc>
        <w:tc>
          <w:tcPr>
            <w:tcW w:w="2268" w:type="dxa"/>
          </w:tcPr>
          <w:p w14:paraId="518B79E6" w14:textId="77777777" w:rsidR="0053091F" w:rsidRDefault="0053091F"/>
        </w:tc>
        <w:tc>
          <w:tcPr>
            <w:tcW w:w="2552" w:type="dxa"/>
          </w:tcPr>
          <w:p w14:paraId="0DA123B1" w14:textId="77777777" w:rsidR="0053091F" w:rsidRDefault="0053091F"/>
        </w:tc>
      </w:tr>
      <w:tr w:rsidR="0053091F" w14:paraId="0B5545EE" w14:textId="77777777" w:rsidTr="0053091F">
        <w:tc>
          <w:tcPr>
            <w:tcW w:w="877" w:type="dxa"/>
          </w:tcPr>
          <w:p w14:paraId="439DBE21" w14:textId="2C476A94" w:rsidR="0053091F" w:rsidRDefault="0053091F" w:rsidP="00132152">
            <w:pPr>
              <w:jc w:val="both"/>
            </w:pPr>
            <w:r>
              <w:t>2.10.1</w:t>
            </w:r>
          </w:p>
        </w:tc>
        <w:tc>
          <w:tcPr>
            <w:tcW w:w="3200" w:type="dxa"/>
          </w:tcPr>
          <w:p w14:paraId="2A787E82" w14:textId="2B226D7B" w:rsidR="0053091F" w:rsidRDefault="0053091F" w:rsidP="00132152">
            <w:pPr>
              <w:jc w:val="both"/>
            </w:pPr>
            <w:r>
              <w:rPr>
                <w:b/>
              </w:rPr>
              <w:t>BCP / DR Policy</w:t>
            </w:r>
            <w:r>
              <w:t xml:space="preserve"> – Whether the Member has a well-documented BCP/ DR policy and plan. The system auditor should comment on the documented incident response procedures.  </w:t>
            </w:r>
          </w:p>
        </w:tc>
        <w:tc>
          <w:tcPr>
            <w:tcW w:w="1985" w:type="dxa"/>
          </w:tcPr>
          <w:p w14:paraId="1ACF704D" w14:textId="77777777" w:rsidR="0053091F" w:rsidRDefault="0053091F"/>
        </w:tc>
        <w:tc>
          <w:tcPr>
            <w:tcW w:w="1985" w:type="dxa"/>
          </w:tcPr>
          <w:p w14:paraId="2313ED00" w14:textId="77777777" w:rsidR="0053091F" w:rsidRDefault="0053091F"/>
        </w:tc>
        <w:tc>
          <w:tcPr>
            <w:tcW w:w="1985" w:type="dxa"/>
          </w:tcPr>
          <w:p w14:paraId="50895670" w14:textId="12D1EF21" w:rsidR="0053091F" w:rsidRDefault="0053091F"/>
        </w:tc>
        <w:tc>
          <w:tcPr>
            <w:tcW w:w="2268" w:type="dxa"/>
          </w:tcPr>
          <w:p w14:paraId="47BEDBA3" w14:textId="77777777" w:rsidR="0053091F" w:rsidRDefault="0053091F"/>
        </w:tc>
        <w:tc>
          <w:tcPr>
            <w:tcW w:w="2552" w:type="dxa"/>
          </w:tcPr>
          <w:p w14:paraId="0C8FE7CE" w14:textId="77777777" w:rsidR="0053091F" w:rsidRDefault="0053091F"/>
        </w:tc>
      </w:tr>
      <w:tr w:rsidR="0053091F" w14:paraId="2209FDCD" w14:textId="77777777" w:rsidTr="0053091F">
        <w:tc>
          <w:tcPr>
            <w:tcW w:w="877" w:type="dxa"/>
          </w:tcPr>
          <w:p w14:paraId="6A54AA6E" w14:textId="5C98C4A2" w:rsidR="0053091F" w:rsidRDefault="0053091F" w:rsidP="00132152">
            <w:pPr>
              <w:jc w:val="both"/>
            </w:pPr>
            <w:r>
              <w:t>2.10.2</w:t>
            </w:r>
          </w:p>
        </w:tc>
        <w:tc>
          <w:tcPr>
            <w:tcW w:w="3200" w:type="dxa"/>
          </w:tcPr>
          <w:p w14:paraId="4D1B20CA" w14:textId="34EB2C26" w:rsidR="0053091F" w:rsidRDefault="0053091F" w:rsidP="00132152">
            <w:pPr>
              <w:jc w:val="both"/>
            </w:pPr>
            <w:r>
              <w:rPr>
                <w:b/>
              </w:rPr>
              <w:t>Alternate channel of communication</w:t>
            </w:r>
            <w:r>
              <w:t xml:space="preserve"> – Whether the Member has provided its clients with alternate means of communication including channel for communication in </w:t>
            </w:r>
            <w:r>
              <w:lastRenderedPageBreak/>
              <w:t xml:space="preserve">case of a disaster. Whether the alternate channel </w:t>
            </w:r>
            <w:proofErr w:type="gramStart"/>
            <w:r>
              <w:t>is capable of authenticating</w:t>
            </w:r>
            <w:proofErr w:type="gramEnd"/>
            <w:r>
              <w:t xml:space="preserve"> the user after asking for additional details or OTP (One-Time-Password).</w:t>
            </w:r>
          </w:p>
        </w:tc>
        <w:tc>
          <w:tcPr>
            <w:tcW w:w="1985" w:type="dxa"/>
          </w:tcPr>
          <w:p w14:paraId="68EE67D2" w14:textId="77777777" w:rsidR="0053091F" w:rsidRDefault="0053091F"/>
        </w:tc>
        <w:tc>
          <w:tcPr>
            <w:tcW w:w="1985" w:type="dxa"/>
          </w:tcPr>
          <w:p w14:paraId="1D11D5A2" w14:textId="77777777" w:rsidR="0053091F" w:rsidRDefault="0053091F"/>
        </w:tc>
        <w:tc>
          <w:tcPr>
            <w:tcW w:w="1985" w:type="dxa"/>
          </w:tcPr>
          <w:p w14:paraId="54A138B6" w14:textId="4E77E739" w:rsidR="0053091F" w:rsidRDefault="0053091F"/>
        </w:tc>
        <w:tc>
          <w:tcPr>
            <w:tcW w:w="2268" w:type="dxa"/>
          </w:tcPr>
          <w:p w14:paraId="480972F0" w14:textId="77777777" w:rsidR="0053091F" w:rsidRDefault="0053091F"/>
        </w:tc>
        <w:tc>
          <w:tcPr>
            <w:tcW w:w="2552" w:type="dxa"/>
          </w:tcPr>
          <w:p w14:paraId="4F30E690" w14:textId="77777777" w:rsidR="0053091F" w:rsidRDefault="0053091F"/>
        </w:tc>
      </w:tr>
      <w:tr w:rsidR="0053091F" w14:paraId="1A6F436B" w14:textId="77777777" w:rsidTr="0053091F">
        <w:tc>
          <w:tcPr>
            <w:tcW w:w="877" w:type="dxa"/>
          </w:tcPr>
          <w:p w14:paraId="0604436A" w14:textId="11DFF607" w:rsidR="0053091F" w:rsidRDefault="0053091F" w:rsidP="00132152">
            <w:pPr>
              <w:jc w:val="both"/>
            </w:pPr>
            <w:r>
              <w:t>2.10.3</w:t>
            </w:r>
          </w:p>
        </w:tc>
        <w:tc>
          <w:tcPr>
            <w:tcW w:w="3200" w:type="dxa"/>
          </w:tcPr>
          <w:p w14:paraId="6C9AEE54" w14:textId="0B64340B" w:rsidR="0053091F" w:rsidRDefault="0053091F" w:rsidP="00132152">
            <w:pPr>
              <w:jc w:val="both"/>
            </w:pPr>
            <w:r>
              <w:rPr>
                <w:b/>
              </w:rPr>
              <w:t>High Availability</w:t>
            </w:r>
            <w:r>
              <w:t xml:space="preserve"> – Whether BCP / DR systems and network connectivity provide high availability and have no single point of failure for any critical operations as identified by the BCP/ DR policy.  </w:t>
            </w:r>
          </w:p>
        </w:tc>
        <w:tc>
          <w:tcPr>
            <w:tcW w:w="1985" w:type="dxa"/>
          </w:tcPr>
          <w:p w14:paraId="5DF3AB08" w14:textId="77777777" w:rsidR="0053091F" w:rsidRDefault="0053091F"/>
        </w:tc>
        <w:tc>
          <w:tcPr>
            <w:tcW w:w="1985" w:type="dxa"/>
          </w:tcPr>
          <w:p w14:paraId="67F5278C" w14:textId="77777777" w:rsidR="0053091F" w:rsidRDefault="0053091F"/>
        </w:tc>
        <w:tc>
          <w:tcPr>
            <w:tcW w:w="1985" w:type="dxa"/>
          </w:tcPr>
          <w:p w14:paraId="79661CC3" w14:textId="503D625F" w:rsidR="0053091F" w:rsidRDefault="0053091F"/>
        </w:tc>
        <w:tc>
          <w:tcPr>
            <w:tcW w:w="2268" w:type="dxa"/>
          </w:tcPr>
          <w:p w14:paraId="5D6A602C" w14:textId="77777777" w:rsidR="0053091F" w:rsidRDefault="0053091F"/>
        </w:tc>
        <w:tc>
          <w:tcPr>
            <w:tcW w:w="2552" w:type="dxa"/>
          </w:tcPr>
          <w:p w14:paraId="5550DE5C" w14:textId="77777777" w:rsidR="0053091F" w:rsidRDefault="0053091F"/>
        </w:tc>
      </w:tr>
      <w:tr w:rsidR="0053091F" w14:paraId="617BBF47" w14:textId="77777777" w:rsidTr="0053091F">
        <w:tc>
          <w:tcPr>
            <w:tcW w:w="877" w:type="dxa"/>
          </w:tcPr>
          <w:p w14:paraId="1CD55B55" w14:textId="220E05DA" w:rsidR="0053091F" w:rsidRDefault="0053091F" w:rsidP="00132152">
            <w:pPr>
              <w:jc w:val="both"/>
            </w:pPr>
            <w:r>
              <w:t>2.10.4</w:t>
            </w:r>
          </w:p>
        </w:tc>
        <w:tc>
          <w:tcPr>
            <w:tcW w:w="3200" w:type="dxa"/>
          </w:tcPr>
          <w:p w14:paraId="401D954F" w14:textId="2592BB58" w:rsidR="0053091F" w:rsidRDefault="0053091F" w:rsidP="00132152">
            <w:pPr>
              <w:jc w:val="both"/>
            </w:pPr>
            <w:r>
              <w:rPr>
                <w:b/>
              </w:rPr>
              <w:t>Connectivity with other FMIs</w:t>
            </w:r>
            <w:r>
              <w:t xml:space="preserve"> – The system auditor should check whether there is an alternative medium to communicate </w:t>
            </w:r>
            <w:proofErr w:type="gramStart"/>
            <w:r>
              <w:t>with  Exchanges</w:t>
            </w:r>
            <w:proofErr w:type="gramEnd"/>
            <w:r>
              <w:t xml:space="preserve"> and other FMIs.</w:t>
            </w:r>
          </w:p>
        </w:tc>
        <w:tc>
          <w:tcPr>
            <w:tcW w:w="1985" w:type="dxa"/>
          </w:tcPr>
          <w:p w14:paraId="35B9BEF6" w14:textId="77777777" w:rsidR="0053091F" w:rsidRDefault="0053091F"/>
        </w:tc>
        <w:tc>
          <w:tcPr>
            <w:tcW w:w="1985" w:type="dxa"/>
          </w:tcPr>
          <w:p w14:paraId="31DFC2FA" w14:textId="77777777" w:rsidR="0053091F" w:rsidRDefault="0053091F"/>
        </w:tc>
        <w:tc>
          <w:tcPr>
            <w:tcW w:w="1985" w:type="dxa"/>
          </w:tcPr>
          <w:p w14:paraId="767FEC49" w14:textId="42FB174D" w:rsidR="0053091F" w:rsidRDefault="0053091F"/>
        </w:tc>
        <w:tc>
          <w:tcPr>
            <w:tcW w:w="2268" w:type="dxa"/>
          </w:tcPr>
          <w:p w14:paraId="24989BCA" w14:textId="77777777" w:rsidR="0053091F" w:rsidRDefault="0053091F"/>
        </w:tc>
        <w:tc>
          <w:tcPr>
            <w:tcW w:w="2552" w:type="dxa"/>
          </w:tcPr>
          <w:p w14:paraId="6A1923B5" w14:textId="77777777" w:rsidR="0053091F" w:rsidRDefault="0053091F"/>
        </w:tc>
      </w:tr>
      <w:tr w:rsidR="0053091F" w14:paraId="005C965D" w14:textId="77777777" w:rsidTr="0053091F">
        <w:tc>
          <w:tcPr>
            <w:tcW w:w="877" w:type="dxa"/>
          </w:tcPr>
          <w:p w14:paraId="0DCD12C8" w14:textId="180392F1" w:rsidR="0053091F" w:rsidRDefault="0053091F" w:rsidP="00132152">
            <w:pPr>
              <w:jc w:val="both"/>
            </w:pPr>
            <w:r w:rsidRPr="00F15AB3">
              <w:rPr>
                <w:b/>
                <w:bCs/>
                <w:color w:val="1F497D" w:themeColor="text2"/>
              </w:rPr>
              <w:t>2.11</w:t>
            </w:r>
          </w:p>
        </w:tc>
        <w:tc>
          <w:tcPr>
            <w:tcW w:w="3200" w:type="dxa"/>
          </w:tcPr>
          <w:p w14:paraId="0F56433F" w14:textId="586B606C" w:rsidR="0053091F" w:rsidRDefault="0053091F" w:rsidP="00132152">
            <w:pPr>
              <w:jc w:val="both"/>
            </w:pPr>
            <w:r w:rsidRPr="00EA5E8C">
              <w:rPr>
                <w:rFonts w:asciiTheme="majorHAnsi" w:eastAsiaTheme="majorEastAsia" w:hAnsiTheme="majorHAnsi" w:cstheme="majorBidi"/>
                <w:b/>
                <w:bCs/>
                <w:color w:val="243F60" w:themeColor="accent1" w:themeShade="7F"/>
              </w:rPr>
              <w:t>Segregation of Data and Processing facilities</w:t>
            </w:r>
            <w:r>
              <w:rPr>
                <w:b/>
              </w:rPr>
              <w:t xml:space="preserve"> – </w:t>
            </w:r>
            <w:r>
              <w:t xml:space="preserve">The system auditor should check and comment on the segregation of data and processing facilities at the Member in case the Member is also running other business.  </w:t>
            </w:r>
          </w:p>
        </w:tc>
        <w:tc>
          <w:tcPr>
            <w:tcW w:w="1985" w:type="dxa"/>
          </w:tcPr>
          <w:p w14:paraId="0BE91612" w14:textId="77777777" w:rsidR="0053091F" w:rsidRDefault="0053091F"/>
        </w:tc>
        <w:tc>
          <w:tcPr>
            <w:tcW w:w="1985" w:type="dxa"/>
          </w:tcPr>
          <w:p w14:paraId="08007567" w14:textId="77777777" w:rsidR="0053091F" w:rsidRDefault="0053091F"/>
        </w:tc>
        <w:tc>
          <w:tcPr>
            <w:tcW w:w="1985" w:type="dxa"/>
          </w:tcPr>
          <w:p w14:paraId="75FC8A6F" w14:textId="7047C1F7" w:rsidR="0053091F" w:rsidRDefault="0053091F"/>
        </w:tc>
        <w:tc>
          <w:tcPr>
            <w:tcW w:w="2268" w:type="dxa"/>
          </w:tcPr>
          <w:p w14:paraId="7457ADBF" w14:textId="77777777" w:rsidR="0053091F" w:rsidRDefault="0053091F"/>
        </w:tc>
        <w:tc>
          <w:tcPr>
            <w:tcW w:w="2552" w:type="dxa"/>
          </w:tcPr>
          <w:p w14:paraId="4AF3A70E" w14:textId="77777777" w:rsidR="0053091F" w:rsidRDefault="0053091F"/>
        </w:tc>
      </w:tr>
      <w:tr w:rsidR="0053091F" w14:paraId="583E076D" w14:textId="77777777" w:rsidTr="0053091F">
        <w:tc>
          <w:tcPr>
            <w:tcW w:w="877" w:type="dxa"/>
          </w:tcPr>
          <w:p w14:paraId="20C35179" w14:textId="662761DA" w:rsidR="0053091F" w:rsidRPr="00F15AB3" w:rsidRDefault="0053091F" w:rsidP="00132152">
            <w:pPr>
              <w:jc w:val="both"/>
              <w:rPr>
                <w:b/>
                <w:bCs/>
                <w:color w:val="1F497D" w:themeColor="text2"/>
              </w:rPr>
            </w:pPr>
            <w:r w:rsidRPr="00F15AB3">
              <w:rPr>
                <w:b/>
                <w:bCs/>
                <w:color w:val="1F497D" w:themeColor="text2"/>
              </w:rPr>
              <w:lastRenderedPageBreak/>
              <w:t>2.12</w:t>
            </w:r>
          </w:p>
        </w:tc>
        <w:tc>
          <w:tcPr>
            <w:tcW w:w="3200" w:type="dxa"/>
          </w:tcPr>
          <w:p w14:paraId="001948F5" w14:textId="2B29D775" w:rsidR="0053091F" w:rsidRPr="00F15AB3" w:rsidRDefault="0053091F" w:rsidP="00132152">
            <w:pPr>
              <w:jc w:val="both"/>
              <w:rPr>
                <w:b/>
                <w:bCs/>
                <w:color w:val="1F497D" w:themeColor="text2"/>
              </w:rPr>
            </w:pPr>
            <w:proofErr w:type="gramStart"/>
            <w:r w:rsidRPr="00F15AB3">
              <w:rPr>
                <w:b/>
                <w:bCs/>
                <w:color w:val="1F497D" w:themeColor="text2"/>
              </w:rPr>
              <w:t>Back office</w:t>
            </w:r>
            <w:proofErr w:type="gramEnd"/>
            <w:r w:rsidRPr="00F15AB3">
              <w:rPr>
                <w:b/>
                <w:bCs/>
                <w:color w:val="1F497D" w:themeColor="text2"/>
              </w:rPr>
              <w:t xml:space="preserve"> data  </w:t>
            </w:r>
          </w:p>
        </w:tc>
        <w:tc>
          <w:tcPr>
            <w:tcW w:w="1985" w:type="dxa"/>
          </w:tcPr>
          <w:p w14:paraId="0AC5FEA7" w14:textId="77777777" w:rsidR="0053091F" w:rsidRDefault="0053091F"/>
        </w:tc>
        <w:tc>
          <w:tcPr>
            <w:tcW w:w="1985" w:type="dxa"/>
          </w:tcPr>
          <w:p w14:paraId="68C6FEB8" w14:textId="77777777" w:rsidR="0053091F" w:rsidRDefault="0053091F"/>
        </w:tc>
        <w:tc>
          <w:tcPr>
            <w:tcW w:w="1985" w:type="dxa"/>
          </w:tcPr>
          <w:p w14:paraId="4574A584" w14:textId="14A4A120" w:rsidR="0053091F" w:rsidRDefault="0053091F"/>
        </w:tc>
        <w:tc>
          <w:tcPr>
            <w:tcW w:w="2268" w:type="dxa"/>
          </w:tcPr>
          <w:p w14:paraId="26FE8F0C" w14:textId="77777777" w:rsidR="0053091F" w:rsidRDefault="0053091F"/>
        </w:tc>
        <w:tc>
          <w:tcPr>
            <w:tcW w:w="2552" w:type="dxa"/>
          </w:tcPr>
          <w:p w14:paraId="58C9FEBA" w14:textId="77777777" w:rsidR="0053091F" w:rsidRDefault="0053091F"/>
        </w:tc>
      </w:tr>
      <w:tr w:rsidR="0053091F" w14:paraId="20F1FE3F" w14:textId="77777777" w:rsidTr="0053091F">
        <w:tc>
          <w:tcPr>
            <w:tcW w:w="877" w:type="dxa"/>
          </w:tcPr>
          <w:p w14:paraId="6DDE09E6" w14:textId="5DF5A2F6" w:rsidR="0053091F" w:rsidRDefault="0053091F" w:rsidP="00132152">
            <w:pPr>
              <w:jc w:val="both"/>
            </w:pPr>
            <w:r>
              <w:t>2.12.1</w:t>
            </w:r>
          </w:p>
        </w:tc>
        <w:tc>
          <w:tcPr>
            <w:tcW w:w="3200" w:type="dxa"/>
          </w:tcPr>
          <w:p w14:paraId="7A2EB9AF" w14:textId="7BC618B1" w:rsidR="0053091F" w:rsidRDefault="0053091F" w:rsidP="00132152">
            <w:pPr>
              <w:jc w:val="both"/>
            </w:pPr>
            <w:r>
              <w:rPr>
                <w:b/>
              </w:rPr>
              <w:t>Data consistency</w:t>
            </w:r>
            <w:r>
              <w:t xml:space="preserve"> – The system auditor should verify whether aggregate client code data available at the back office of member matches with the data submitted / available with </w:t>
            </w:r>
            <w:proofErr w:type="gramStart"/>
            <w:r>
              <w:t>the  Exchanges</w:t>
            </w:r>
            <w:proofErr w:type="gramEnd"/>
            <w:r>
              <w:t xml:space="preserve"> through online data view / download provided by exchanges to members.</w:t>
            </w:r>
          </w:p>
        </w:tc>
        <w:tc>
          <w:tcPr>
            <w:tcW w:w="1985" w:type="dxa"/>
          </w:tcPr>
          <w:p w14:paraId="2A901F01" w14:textId="77777777" w:rsidR="0053091F" w:rsidRDefault="0053091F"/>
        </w:tc>
        <w:tc>
          <w:tcPr>
            <w:tcW w:w="1985" w:type="dxa"/>
          </w:tcPr>
          <w:p w14:paraId="76023078" w14:textId="77777777" w:rsidR="0053091F" w:rsidRDefault="0053091F"/>
        </w:tc>
        <w:tc>
          <w:tcPr>
            <w:tcW w:w="1985" w:type="dxa"/>
          </w:tcPr>
          <w:p w14:paraId="3B5EC57E" w14:textId="3526BF92" w:rsidR="0053091F" w:rsidRDefault="0053091F"/>
        </w:tc>
        <w:tc>
          <w:tcPr>
            <w:tcW w:w="2268" w:type="dxa"/>
          </w:tcPr>
          <w:p w14:paraId="3DCB56CE" w14:textId="77777777" w:rsidR="0053091F" w:rsidRDefault="0053091F"/>
        </w:tc>
        <w:tc>
          <w:tcPr>
            <w:tcW w:w="2552" w:type="dxa"/>
          </w:tcPr>
          <w:p w14:paraId="418EDE46" w14:textId="77777777" w:rsidR="0053091F" w:rsidRDefault="0053091F"/>
        </w:tc>
      </w:tr>
      <w:tr w:rsidR="0053091F" w14:paraId="20559C06" w14:textId="77777777" w:rsidTr="0053091F">
        <w:tc>
          <w:tcPr>
            <w:tcW w:w="877" w:type="dxa"/>
          </w:tcPr>
          <w:p w14:paraId="77B4DFE4" w14:textId="6A13DD31" w:rsidR="0053091F" w:rsidRDefault="0053091F" w:rsidP="00132152">
            <w:pPr>
              <w:jc w:val="both"/>
            </w:pPr>
            <w:r>
              <w:t>2.12.2</w:t>
            </w:r>
          </w:p>
        </w:tc>
        <w:tc>
          <w:tcPr>
            <w:tcW w:w="3200" w:type="dxa"/>
          </w:tcPr>
          <w:p w14:paraId="70FE2A0E" w14:textId="3C332282" w:rsidR="0053091F" w:rsidRDefault="0053091F" w:rsidP="00132152">
            <w:pPr>
              <w:jc w:val="both"/>
            </w:pPr>
            <w:r>
              <w:rPr>
                <w:b/>
              </w:rPr>
              <w:t>Trail Logs</w:t>
            </w:r>
            <w:r>
              <w:t xml:space="preserve"> – The system auditor should specifically comment on the logs of Client Code data to ascertain whether editing or deletion of records have been properly documented and recorded and does not result in any irregularities.  </w:t>
            </w:r>
          </w:p>
        </w:tc>
        <w:tc>
          <w:tcPr>
            <w:tcW w:w="1985" w:type="dxa"/>
          </w:tcPr>
          <w:p w14:paraId="20414C0A" w14:textId="77777777" w:rsidR="0053091F" w:rsidRDefault="0053091F"/>
        </w:tc>
        <w:tc>
          <w:tcPr>
            <w:tcW w:w="1985" w:type="dxa"/>
          </w:tcPr>
          <w:p w14:paraId="040ED8EE" w14:textId="77777777" w:rsidR="0053091F" w:rsidRDefault="0053091F"/>
        </w:tc>
        <w:tc>
          <w:tcPr>
            <w:tcW w:w="1985" w:type="dxa"/>
          </w:tcPr>
          <w:p w14:paraId="60CC6CC4" w14:textId="4D0A53E5" w:rsidR="0053091F" w:rsidRDefault="0053091F"/>
        </w:tc>
        <w:tc>
          <w:tcPr>
            <w:tcW w:w="2268" w:type="dxa"/>
          </w:tcPr>
          <w:p w14:paraId="1D757AAA" w14:textId="77777777" w:rsidR="0053091F" w:rsidRDefault="0053091F"/>
        </w:tc>
        <w:tc>
          <w:tcPr>
            <w:tcW w:w="2552" w:type="dxa"/>
          </w:tcPr>
          <w:p w14:paraId="074C9750" w14:textId="77777777" w:rsidR="0053091F" w:rsidRDefault="0053091F"/>
        </w:tc>
      </w:tr>
      <w:tr w:rsidR="0053091F" w14:paraId="13EBCE1A" w14:textId="77777777" w:rsidTr="0053091F">
        <w:tc>
          <w:tcPr>
            <w:tcW w:w="877" w:type="dxa"/>
          </w:tcPr>
          <w:p w14:paraId="1A6371BD" w14:textId="363CB325" w:rsidR="0053091F" w:rsidRPr="00F15AB3" w:rsidRDefault="0053091F" w:rsidP="00132152">
            <w:pPr>
              <w:jc w:val="both"/>
              <w:rPr>
                <w:b/>
                <w:bCs/>
                <w:color w:val="1F497D" w:themeColor="text2"/>
              </w:rPr>
            </w:pPr>
            <w:r w:rsidRPr="00F15AB3">
              <w:rPr>
                <w:b/>
                <w:bCs/>
                <w:color w:val="1F497D" w:themeColor="text2"/>
              </w:rPr>
              <w:t>2.13</w:t>
            </w:r>
          </w:p>
        </w:tc>
        <w:tc>
          <w:tcPr>
            <w:tcW w:w="3200" w:type="dxa"/>
          </w:tcPr>
          <w:p w14:paraId="740F1FA5" w14:textId="09A9BDF4" w:rsidR="0053091F" w:rsidRPr="00F15AB3" w:rsidRDefault="0053091F" w:rsidP="00132152">
            <w:pPr>
              <w:jc w:val="both"/>
              <w:rPr>
                <w:b/>
                <w:bCs/>
                <w:color w:val="1F497D" w:themeColor="text2"/>
              </w:rPr>
            </w:pPr>
            <w:r w:rsidRPr="00F15AB3">
              <w:rPr>
                <w:b/>
                <w:bCs/>
                <w:color w:val="1F497D" w:themeColor="text2"/>
              </w:rPr>
              <w:t xml:space="preserve">User Management  </w:t>
            </w:r>
          </w:p>
        </w:tc>
        <w:tc>
          <w:tcPr>
            <w:tcW w:w="1985" w:type="dxa"/>
          </w:tcPr>
          <w:p w14:paraId="74490588" w14:textId="77777777" w:rsidR="0053091F" w:rsidRDefault="0053091F"/>
        </w:tc>
        <w:tc>
          <w:tcPr>
            <w:tcW w:w="1985" w:type="dxa"/>
          </w:tcPr>
          <w:p w14:paraId="306631B6" w14:textId="77777777" w:rsidR="0053091F" w:rsidRDefault="0053091F"/>
        </w:tc>
        <w:tc>
          <w:tcPr>
            <w:tcW w:w="1985" w:type="dxa"/>
          </w:tcPr>
          <w:p w14:paraId="7CD77E2B" w14:textId="48A4C5E7" w:rsidR="0053091F" w:rsidRDefault="0053091F"/>
        </w:tc>
        <w:tc>
          <w:tcPr>
            <w:tcW w:w="2268" w:type="dxa"/>
          </w:tcPr>
          <w:p w14:paraId="72102504" w14:textId="77777777" w:rsidR="0053091F" w:rsidRDefault="0053091F"/>
        </w:tc>
        <w:tc>
          <w:tcPr>
            <w:tcW w:w="2552" w:type="dxa"/>
          </w:tcPr>
          <w:p w14:paraId="079FAE3B" w14:textId="77777777" w:rsidR="0053091F" w:rsidRDefault="0053091F"/>
        </w:tc>
      </w:tr>
      <w:tr w:rsidR="0053091F" w14:paraId="152A011A" w14:textId="77777777" w:rsidTr="0053091F">
        <w:tc>
          <w:tcPr>
            <w:tcW w:w="877" w:type="dxa"/>
          </w:tcPr>
          <w:p w14:paraId="67F58B3F" w14:textId="0CC9B744" w:rsidR="0053091F" w:rsidRDefault="0053091F" w:rsidP="00132152">
            <w:pPr>
              <w:jc w:val="both"/>
            </w:pPr>
            <w:r>
              <w:t>2.13.1</w:t>
            </w:r>
          </w:p>
        </w:tc>
        <w:tc>
          <w:tcPr>
            <w:tcW w:w="3200" w:type="dxa"/>
          </w:tcPr>
          <w:p w14:paraId="51EBDC02" w14:textId="155718A1" w:rsidR="0053091F" w:rsidRDefault="0053091F" w:rsidP="00132152">
            <w:pPr>
              <w:jc w:val="both"/>
            </w:pPr>
            <w:r>
              <w:rPr>
                <w:b/>
              </w:rPr>
              <w:t>User Management Policy</w:t>
            </w:r>
            <w:r>
              <w:t xml:space="preserve"> – The system auditor should check whether the Member has a well-documented policy that provides for user management and the user management policy explicitly defines user, </w:t>
            </w:r>
            <w:r>
              <w:lastRenderedPageBreak/>
              <w:t>database and application Access Matrix.</w:t>
            </w:r>
          </w:p>
        </w:tc>
        <w:tc>
          <w:tcPr>
            <w:tcW w:w="1985" w:type="dxa"/>
          </w:tcPr>
          <w:p w14:paraId="6C895E8A" w14:textId="77777777" w:rsidR="0053091F" w:rsidRDefault="0053091F"/>
        </w:tc>
        <w:tc>
          <w:tcPr>
            <w:tcW w:w="1985" w:type="dxa"/>
          </w:tcPr>
          <w:p w14:paraId="6CFCC01A" w14:textId="77777777" w:rsidR="0053091F" w:rsidRDefault="0053091F"/>
        </w:tc>
        <w:tc>
          <w:tcPr>
            <w:tcW w:w="1985" w:type="dxa"/>
          </w:tcPr>
          <w:p w14:paraId="7AC72F3B" w14:textId="5B8DDDF8" w:rsidR="0053091F" w:rsidRDefault="0053091F"/>
        </w:tc>
        <w:tc>
          <w:tcPr>
            <w:tcW w:w="2268" w:type="dxa"/>
          </w:tcPr>
          <w:p w14:paraId="466BEDB5" w14:textId="77777777" w:rsidR="0053091F" w:rsidRDefault="0053091F"/>
        </w:tc>
        <w:tc>
          <w:tcPr>
            <w:tcW w:w="2552" w:type="dxa"/>
          </w:tcPr>
          <w:p w14:paraId="34AE135F" w14:textId="77777777" w:rsidR="0053091F" w:rsidRDefault="0053091F"/>
        </w:tc>
      </w:tr>
      <w:tr w:rsidR="0053091F" w14:paraId="66AF5521" w14:textId="77777777" w:rsidTr="0053091F">
        <w:tc>
          <w:tcPr>
            <w:tcW w:w="877" w:type="dxa"/>
          </w:tcPr>
          <w:p w14:paraId="67A8CBC9" w14:textId="174065A3" w:rsidR="0053091F" w:rsidRDefault="0053091F" w:rsidP="00132152">
            <w:pPr>
              <w:jc w:val="both"/>
            </w:pPr>
            <w:r>
              <w:t>2.13.2</w:t>
            </w:r>
          </w:p>
        </w:tc>
        <w:tc>
          <w:tcPr>
            <w:tcW w:w="3200" w:type="dxa"/>
          </w:tcPr>
          <w:p w14:paraId="519ED348" w14:textId="747DD41D" w:rsidR="0053091F" w:rsidRDefault="0053091F" w:rsidP="00132152">
            <w:pPr>
              <w:jc w:val="both"/>
            </w:pPr>
            <w:r>
              <w:rPr>
                <w:b/>
              </w:rPr>
              <w:t>Access to Authorized users</w:t>
            </w:r>
            <w:r>
              <w:t xml:space="preserve"> – The system auditor should check whether the system allows access only to the authorized users of the CTCL or IML System. Whether there is </w:t>
            </w:r>
            <w:proofErr w:type="gramStart"/>
            <w:r>
              <w:t>a proper</w:t>
            </w:r>
            <w:proofErr w:type="gramEnd"/>
            <w:r>
              <w:t xml:space="preserve"> documentation of the authorized users in the form of User Application approval, copies of User Qualification and other necessary documents.  </w:t>
            </w:r>
          </w:p>
        </w:tc>
        <w:tc>
          <w:tcPr>
            <w:tcW w:w="1985" w:type="dxa"/>
          </w:tcPr>
          <w:p w14:paraId="5D03F3DD" w14:textId="77777777" w:rsidR="0053091F" w:rsidRDefault="0053091F"/>
        </w:tc>
        <w:tc>
          <w:tcPr>
            <w:tcW w:w="1985" w:type="dxa"/>
          </w:tcPr>
          <w:p w14:paraId="7BAF444A" w14:textId="77777777" w:rsidR="0053091F" w:rsidRDefault="0053091F"/>
        </w:tc>
        <w:tc>
          <w:tcPr>
            <w:tcW w:w="1985" w:type="dxa"/>
          </w:tcPr>
          <w:p w14:paraId="3AFFB897" w14:textId="37629BE8" w:rsidR="0053091F" w:rsidRDefault="0053091F"/>
        </w:tc>
        <w:tc>
          <w:tcPr>
            <w:tcW w:w="2268" w:type="dxa"/>
          </w:tcPr>
          <w:p w14:paraId="7F595D1B" w14:textId="77777777" w:rsidR="0053091F" w:rsidRDefault="0053091F"/>
        </w:tc>
        <w:tc>
          <w:tcPr>
            <w:tcW w:w="2552" w:type="dxa"/>
          </w:tcPr>
          <w:p w14:paraId="520D6382" w14:textId="77777777" w:rsidR="0053091F" w:rsidRDefault="0053091F"/>
        </w:tc>
      </w:tr>
      <w:tr w:rsidR="0053091F" w14:paraId="15E7403E" w14:textId="77777777" w:rsidTr="0053091F">
        <w:tc>
          <w:tcPr>
            <w:tcW w:w="877" w:type="dxa"/>
          </w:tcPr>
          <w:p w14:paraId="00161678" w14:textId="05294625" w:rsidR="0053091F" w:rsidRDefault="0053091F" w:rsidP="00132152">
            <w:pPr>
              <w:jc w:val="both"/>
            </w:pPr>
            <w:r>
              <w:t>2.13.3</w:t>
            </w:r>
          </w:p>
        </w:tc>
        <w:tc>
          <w:tcPr>
            <w:tcW w:w="3200" w:type="dxa"/>
          </w:tcPr>
          <w:p w14:paraId="6A68B6CF" w14:textId="6165DA80" w:rsidR="0053091F" w:rsidRDefault="0053091F" w:rsidP="00132152">
            <w:pPr>
              <w:jc w:val="both"/>
            </w:pPr>
            <w:r>
              <w:rPr>
                <w:b/>
              </w:rPr>
              <w:t>User Creation / Deletion</w:t>
            </w:r>
            <w:r>
              <w:t xml:space="preserve"> – The system auditor should check whether new user’s ids were created / deleted as per CTCL or IML guidelines of the exchanges and whether the user ids are unique in nature.  </w:t>
            </w:r>
          </w:p>
        </w:tc>
        <w:tc>
          <w:tcPr>
            <w:tcW w:w="1985" w:type="dxa"/>
          </w:tcPr>
          <w:p w14:paraId="45E24788" w14:textId="77777777" w:rsidR="0053091F" w:rsidRDefault="0053091F"/>
        </w:tc>
        <w:tc>
          <w:tcPr>
            <w:tcW w:w="1985" w:type="dxa"/>
          </w:tcPr>
          <w:p w14:paraId="14DEF517" w14:textId="77777777" w:rsidR="0053091F" w:rsidRDefault="0053091F"/>
        </w:tc>
        <w:tc>
          <w:tcPr>
            <w:tcW w:w="1985" w:type="dxa"/>
          </w:tcPr>
          <w:p w14:paraId="23FA8D6F" w14:textId="0DDBD760" w:rsidR="0053091F" w:rsidRDefault="0053091F"/>
        </w:tc>
        <w:tc>
          <w:tcPr>
            <w:tcW w:w="2268" w:type="dxa"/>
          </w:tcPr>
          <w:p w14:paraId="5E108FC6" w14:textId="77777777" w:rsidR="0053091F" w:rsidRDefault="0053091F"/>
        </w:tc>
        <w:tc>
          <w:tcPr>
            <w:tcW w:w="2552" w:type="dxa"/>
          </w:tcPr>
          <w:p w14:paraId="0FC8656A" w14:textId="77777777" w:rsidR="0053091F" w:rsidRDefault="0053091F"/>
        </w:tc>
      </w:tr>
      <w:tr w:rsidR="0053091F" w14:paraId="0218FEA0" w14:textId="77777777" w:rsidTr="0053091F">
        <w:tc>
          <w:tcPr>
            <w:tcW w:w="877" w:type="dxa"/>
          </w:tcPr>
          <w:p w14:paraId="79563F1A" w14:textId="026126C3" w:rsidR="0053091F" w:rsidRDefault="0053091F" w:rsidP="00132152">
            <w:pPr>
              <w:jc w:val="both"/>
            </w:pPr>
            <w:r>
              <w:t>2.13.4</w:t>
            </w:r>
          </w:p>
        </w:tc>
        <w:tc>
          <w:tcPr>
            <w:tcW w:w="3200" w:type="dxa"/>
          </w:tcPr>
          <w:p w14:paraId="7CBFBB02" w14:textId="6B02C83B" w:rsidR="0053091F" w:rsidRDefault="0053091F" w:rsidP="00132152">
            <w:pPr>
              <w:jc w:val="both"/>
            </w:pPr>
            <w:r>
              <w:rPr>
                <w:b/>
              </w:rPr>
              <w:t>User Disablement</w:t>
            </w:r>
            <w:r>
              <w:t xml:space="preserve"> – The system auditor should check whether noncompliant users are disabled and appropriate logs (such as event log and trade logs of the user) are maintained.  </w:t>
            </w:r>
          </w:p>
        </w:tc>
        <w:tc>
          <w:tcPr>
            <w:tcW w:w="1985" w:type="dxa"/>
          </w:tcPr>
          <w:p w14:paraId="1F913E61" w14:textId="77777777" w:rsidR="0053091F" w:rsidRDefault="0053091F"/>
        </w:tc>
        <w:tc>
          <w:tcPr>
            <w:tcW w:w="1985" w:type="dxa"/>
          </w:tcPr>
          <w:p w14:paraId="2212D466" w14:textId="77777777" w:rsidR="0053091F" w:rsidRDefault="0053091F"/>
        </w:tc>
        <w:tc>
          <w:tcPr>
            <w:tcW w:w="1985" w:type="dxa"/>
          </w:tcPr>
          <w:p w14:paraId="6B593D0D" w14:textId="486D2E2D" w:rsidR="0053091F" w:rsidRDefault="0053091F"/>
        </w:tc>
        <w:tc>
          <w:tcPr>
            <w:tcW w:w="2268" w:type="dxa"/>
          </w:tcPr>
          <w:p w14:paraId="59881BB3" w14:textId="77777777" w:rsidR="0053091F" w:rsidRDefault="0053091F"/>
        </w:tc>
        <w:tc>
          <w:tcPr>
            <w:tcW w:w="2552" w:type="dxa"/>
          </w:tcPr>
          <w:p w14:paraId="4A503549" w14:textId="77777777" w:rsidR="0053091F" w:rsidRDefault="0053091F"/>
        </w:tc>
      </w:tr>
      <w:tr w:rsidR="0053091F" w14:paraId="0EAEDE65" w14:textId="77777777" w:rsidTr="0053091F">
        <w:tc>
          <w:tcPr>
            <w:tcW w:w="877" w:type="dxa"/>
          </w:tcPr>
          <w:p w14:paraId="1D53EBAD" w14:textId="48CF6E4C" w:rsidR="0053091F" w:rsidRPr="00F15AB3" w:rsidRDefault="0053091F" w:rsidP="00132152">
            <w:pPr>
              <w:jc w:val="both"/>
              <w:rPr>
                <w:b/>
                <w:bCs/>
                <w:color w:val="1F497D" w:themeColor="text2"/>
              </w:rPr>
            </w:pPr>
            <w:r w:rsidRPr="00F15AB3">
              <w:rPr>
                <w:b/>
                <w:bCs/>
                <w:color w:val="1F497D" w:themeColor="text2"/>
              </w:rPr>
              <w:lastRenderedPageBreak/>
              <w:t>2.14</w:t>
            </w:r>
          </w:p>
        </w:tc>
        <w:tc>
          <w:tcPr>
            <w:tcW w:w="3200" w:type="dxa"/>
          </w:tcPr>
          <w:p w14:paraId="0FD26730" w14:textId="15F02CA7" w:rsidR="0053091F" w:rsidRPr="00F15AB3" w:rsidRDefault="0053091F" w:rsidP="00F15AB3">
            <w:pPr>
              <w:jc w:val="both"/>
              <w:rPr>
                <w:bCs/>
              </w:rPr>
            </w:pPr>
            <w:r w:rsidRPr="00F15AB3">
              <w:rPr>
                <w:rFonts w:asciiTheme="majorHAnsi" w:eastAsiaTheme="majorEastAsia" w:hAnsiTheme="majorHAnsi" w:cstheme="majorBidi"/>
                <w:b/>
                <w:bCs/>
                <w:color w:val="243F60" w:themeColor="accent1" w:themeShade="7F"/>
              </w:rPr>
              <w:t>IT Infrastructure Management</w:t>
            </w:r>
            <w:r>
              <w:rPr>
                <w:b/>
              </w:rPr>
              <w:t xml:space="preserve"> </w:t>
            </w:r>
            <w:r w:rsidRPr="00F15AB3">
              <w:rPr>
                <w:bCs/>
              </w:rPr>
              <w:t xml:space="preserve">(including use of various Cloud computing models such as Infrastructure as a service (IaaS), Platform as a service </w:t>
            </w:r>
          </w:p>
          <w:p w14:paraId="3784FAFA" w14:textId="15CD4AE5" w:rsidR="0053091F" w:rsidRPr="00F15AB3" w:rsidRDefault="0053091F" w:rsidP="00F15AB3">
            <w:pPr>
              <w:jc w:val="both"/>
              <w:rPr>
                <w:b/>
              </w:rPr>
            </w:pPr>
            <w:r w:rsidRPr="00F15AB3">
              <w:rPr>
                <w:bCs/>
              </w:rPr>
              <w:t>(PaaS), Software as a service (SaaS), Network as a service</w:t>
            </w:r>
          </w:p>
        </w:tc>
        <w:tc>
          <w:tcPr>
            <w:tcW w:w="1985" w:type="dxa"/>
          </w:tcPr>
          <w:p w14:paraId="72C327C0" w14:textId="77777777" w:rsidR="0053091F" w:rsidRDefault="0053091F"/>
        </w:tc>
        <w:tc>
          <w:tcPr>
            <w:tcW w:w="1985" w:type="dxa"/>
          </w:tcPr>
          <w:p w14:paraId="43D8F107" w14:textId="77777777" w:rsidR="0053091F" w:rsidRDefault="0053091F"/>
        </w:tc>
        <w:tc>
          <w:tcPr>
            <w:tcW w:w="1985" w:type="dxa"/>
          </w:tcPr>
          <w:p w14:paraId="3FBA4E62" w14:textId="476B19A2" w:rsidR="0053091F" w:rsidRDefault="0053091F"/>
        </w:tc>
        <w:tc>
          <w:tcPr>
            <w:tcW w:w="2268" w:type="dxa"/>
          </w:tcPr>
          <w:p w14:paraId="695DE475" w14:textId="77777777" w:rsidR="0053091F" w:rsidRDefault="0053091F"/>
        </w:tc>
        <w:tc>
          <w:tcPr>
            <w:tcW w:w="2552" w:type="dxa"/>
          </w:tcPr>
          <w:p w14:paraId="253C2046" w14:textId="77777777" w:rsidR="0053091F" w:rsidRDefault="0053091F"/>
        </w:tc>
      </w:tr>
      <w:tr w:rsidR="0053091F" w14:paraId="03191437" w14:textId="77777777" w:rsidTr="0053091F">
        <w:tc>
          <w:tcPr>
            <w:tcW w:w="877" w:type="dxa"/>
          </w:tcPr>
          <w:p w14:paraId="60C64DB8" w14:textId="377B0050" w:rsidR="0053091F" w:rsidRDefault="0053091F" w:rsidP="00132152">
            <w:pPr>
              <w:jc w:val="both"/>
            </w:pPr>
            <w:r>
              <w:t>2.14.1</w:t>
            </w:r>
          </w:p>
        </w:tc>
        <w:tc>
          <w:tcPr>
            <w:tcW w:w="3200" w:type="dxa"/>
          </w:tcPr>
          <w:p w14:paraId="32A07BF0" w14:textId="1AB6DB3A" w:rsidR="0053091F" w:rsidRDefault="0053091F" w:rsidP="00132152">
            <w:pPr>
              <w:jc w:val="both"/>
            </w:pPr>
            <w:r>
              <w:rPr>
                <w:b/>
              </w:rPr>
              <w:t>IT Governance and Policy</w:t>
            </w:r>
            <w:r>
              <w:t xml:space="preserve"> – The system auditor should verify whether the relevant IT Infrastructure-related policies and standards exist and are regularly reviewed and updated. Compliance with these policies is periodically assessed.  </w:t>
            </w:r>
          </w:p>
        </w:tc>
        <w:tc>
          <w:tcPr>
            <w:tcW w:w="1985" w:type="dxa"/>
          </w:tcPr>
          <w:p w14:paraId="3D604A58" w14:textId="77777777" w:rsidR="0053091F" w:rsidRDefault="0053091F"/>
        </w:tc>
        <w:tc>
          <w:tcPr>
            <w:tcW w:w="1985" w:type="dxa"/>
          </w:tcPr>
          <w:p w14:paraId="3210E0B8" w14:textId="77777777" w:rsidR="0053091F" w:rsidRDefault="0053091F"/>
        </w:tc>
        <w:tc>
          <w:tcPr>
            <w:tcW w:w="1985" w:type="dxa"/>
          </w:tcPr>
          <w:p w14:paraId="39186FCE" w14:textId="74A3722E" w:rsidR="0053091F" w:rsidRDefault="0053091F"/>
        </w:tc>
        <w:tc>
          <w:tcPr>
            <w:tcW w:w="2268" w:type="dxa"/>
          </w:tcPr>
          <w:p w14:paraId="7985FC3D" w14:textId="77777777" w:rsidR="0053091F" w:rsidRDefault="0053091F"/>
        </w:tc>
        <w:tc>
          <w:tcPr>
            <w:tcW w:w="2552" w:type="dxa"/>
          </w:tcPr>
          <w:p w14:paraId="111C3B3C" w14:textId="77777777" w:rsidR="0053091F" w:rsidRDefault="0053091F"/>
        </w:tc>
      </w:tr>
      <w:tr w:rsidR="0053091F" w14:paraId="5FD75E96" w14:textId="77777777" w:rsidTr="0053091F">
        <w:tc>
          <w:tcPr>
            <w:tcW w:w="877" w:type="dxa"/>
          </w:tcPr>
          <w:p w14:paraId="0F051A42" w14:textId="58BA7928" w:rsidR="0053091F" w:rsidRDefault="0053091F" w:rsidP="00132152">
            <w:pPr>
              <w:jc w:val="both"/>
            </w:pPr>
            <w:r>
              <w:t>2.14.2</w:t>
            </w:r>
          </w:p>
        </w:tc>
        <w:tc>
          <w:tcPr>
            <w:tcW w:w="3200" w:type="dxa"/>
          </w:tcPr>
          <w:p w14:paraId="51CD1DD5" w14:textId="17F90957" w:rsidR="0053091F" w:rsidRDefault="0053091F" w:rsidP="00132152">
            <w:pPr>
              <w:jc w:val="both"/>
            </w:pPr>
            <w:r>
              <w:rPr>
                <w:b/>
              </w:rPr>
              <w:t>IT Infrastructure Planning</w:t>
            </w:r>
            <w:r>
              <w:t xml:space="preserve"> – The system auditor should verify whether the plans/policy for the appropriate management and replacement of aging IT infrastructure components have been documented, approved, and implemented. The activities, schedules and resources needed to achieve objectives </w:t>
            </w:r>
            <w:r>
              <w:lastRenderedPageBreak/>
              <w:t>related to IT infrastructure have been integrated into business plans and budgets.</w:t>
            </w:r>
          </w:p>
        </w:tc>
        <w:tc>
          <w:tcPr>
            <w:tcW w:w="1985" w:type="dxa"/>
          </w:tcPr>
          <w:p w14:paraId="5CF14D95" w14:textId="77777777" w:rsidR="0053091F" w:rsidRDefault="0053091F"/>
        </w:tc>
        <w:tc>
          <w:tcPr>
            <w:tcW w:w="1985" w:type="dxa"/>
          </w:tcPr>
          <w:p w14:paraId="303A30A3" w14:textId="77777777" w:rsidR="0053091F" w:rsidRDefault="0053091F"/>
        </w:tc>
        <w:tc>
          <w:tcPr>
            <w:tcW w:w="1985" w:type="dxa"/>
          </w:tcPr>
          <w:p w14:paraId="6C281F36" w14:textId="4C89C903" w:rsidR="0053091F" w:rsidRDefault="0053091F"/>
        </w:tc>
        <w:tc>
          <w:tcPr>
            <w:tcW w:w="2268" w:type="dxa"/>
          </w:tcPr>
          <w:p w14:paraId="5A424204" w14:textId="77777777" w:rsidR="0053091F" w:rsidRDefault="0053091F"/>
        </w:tc>
        <w:tc>
          <w:tcPr>
            <w:tcW w:w="2552" w:type="dxa"/>
          </w:tcPr>
          <w:p w14:paraId="789DFBF2" w14:textId="77777777" w:rsidR="0053091F" w:rsidRDefault="0053091F"/>
        </w:tc>
      </w:tr>
      <w:tr w:rsidR="0053091F" w14:paraId="1334CBD2" w14:textId="77777777" w:rsidTr="0053091F">
        <w:tc>
          <w:tcPr>
            <w:tcW w:w="877" w:type="dxa"/>
          </w:tcPr>
          <w:p w14:paraId="5CBB329C" w14:textId="73694262" w:rsidR="0053091F" w:rsidRDefault="0053091F" w:rsidP="00132152">
            <w:pPr>
              <w:jc w:val="both"/>
            </w:pPr>
            <w:r>
              <w:t>2.14.3</w:t>
            </w:r>
          </w:p>
        </w:tc>
        <w:tc>
          <w:tcPr>
            <w:tcW w:w="3200" w:type="dxa"/>
          </w:tcPr>
          <w:p w14:paraId="149165DD" w14:textId="344753A4" w:rsidR="0053091F" w:rsidRDefault="0053091F" w:rsidP="00132152">
            <w:pPr>
              <w:jc w:val="both"/>
            </w:pPr>
            <w:r>
              <w:rPr>
                <w:b/>
              </w:rPr>
              <w:t>IT Infrastructure Availability (SLA Parameters)</w:t>
            </w:r>
            <w:r>
              <w:t xml:space="preserve"> – The system auditor should verify whether the broking firm has a process in place to define its required availability of the IT infrastructure, and its tolerance to outages. In cases where there is huge reliance on vendors for the provision of IT services to the member firm the system auditor should also verify that the mean time to recovery (MTTR) mentioned in the Service Level Agreement (SLA) by the service provider satisfies the requirements of the broking firm.  </w:t>
            </w:r>
          </w:p>
        </w:tc>
        <w:tc>
          <w:tcPr>
            <w:tcW w:w="1985" w:type="dxa"/>
          </w:tcPr>
          <w:p w14:paraId="1EC5997E" w14:textId="77777777" w:rsidR="0053091F" w:rsidRDefault="0053091F"/>
        </w:tc>
        <w:tc>
          <w:tcPr>
            <w:tcW w:w="1985" w:type="dxa"/>
          </w:tcPr>
          <w:p w14:paraId="1D9E289A" w14:textId="77777777" w:rsidR="0053091F" w:rsidRDefault="0053091F"/>
        </w:tc>
        <w:tc>
          <w:tcPr>
            <w:tcW w:w="1985" w:type="dxa"/>
          </w:tcPr>
          <w:p w14:paraId="20E1A0C3" w14:textId="43689915" w:rsidR="0053091F" w:rsidRDefault="0053091F"/>
        </w:tc>
        <w:tc>
          <w:tcPr>
            <w:tcW w:w="2268" w:type="dxa"/>
          </w:tcPr>
          <w:p w14:paraId="0AE12DD0" w14:textId="77777777" w:rsidR="0053091F" w:rsidRDefault="0053091F"/>
        </w:tc>
        <w:tc>
          <w:tcPr>
            <w:tcW w:w="2552" w:type="dxa"/>
          </w:tcPr>
          <w:p w14:paraId="5900EA99" w14:textId="77777777" w:rsidR="0053091F" w:rsidRDefault="0053091F"/>
        </w:tc>
      </w:tr>
      <w:tr w:rsidR="0053091F" w14:paraId="328F37B7" w14:textId="77777777" w:rsidTr="0053091F">
        <w:tc>
          <w:tcPr>
            <w:tcW w:w="877" w:type="dxa"/>
          </w:tcPr>
          <w:p w14:paraId="4DB5E7B2" w14:textId="5B8DA29C" w:rsidR="0053091F" w:rsidRDefault="0053091F" w:rsidP="00132152">
            <w:pPr>
              <w:jc w:val="both"/>
            </w:pPr>
            <w:r>
              <w:t>2.14.4</w:t>
            </w:r>
          </w:p>
        </w:tc>
        <w:tc>
          <w:tcPr>
            <w:tcW w:w="3200" w:type="dxa"/>
          </w:tcPr>
          <w:p w14:paraId="5686879B" w14:textId="4063D422" w:rsidR="0053091F" w:rsidRDefault="0053091F" w:rsidP="00132152">
            <w:pPr>
              <w:jc w:val="both"/>
              <w:rPr>
                <w:b/>
              </w:rPr>
            </w:pPr>
            <w:r>
              <w:rPr>
                <w:b/>
              </w:rPr>
              <w:t>IT Performance Monitoring (SLA Monitoring)</w:t>
            </w:r>
            <w:r>
              <w:t xml:space="preserve"> – The system auditor should verify that the results of SLA performance monitoring are documented </w:t>
            </w:r>
            <w:r>
              <w:lastRenderedPageBreak/>
              <w:t xml:space="preserve">and are reported to the management of the member.  </w:t>
            </w:r>
          </w:p>
        </w:tc>
        <w:tc>
          <w:tcPr>
            <w:tcW w:w="1985" w:type="dxa"/>
          </w:tcPr>
          <w:p w14:paraId="27E7DF88" w14:textId="77777777" w:rsidR="0053091F" w:rsidRDefault="0053091F"/>
        </w:tc>
        <w:tc>
          <w:tcPr>
            <w:tcW w:w="1985" w:type="dxa"/>
          </w:tcPr>
          <w:p w14:paraId="05772A65" w14:textId="77777777" w:rsidR="0053091F" w:rsidRDefault="0053091F"/>
        </w:tc>
        <w:tc>
          <w:tcPr>
            <w:tcW w:w="1985" w:type="dxa"/>
          </w:tcPr>
          <w:p w14:paraId="4E92EDE7" w14:textId="57886DC4" w:rsidR="0053091F" w:rsidRDefault="0053091F"/>
        </w:tc>
        <w:tc>
          <w:tcPr>
            <w:tcW w:w="2268" w:type="dxa"/>
          </w:tcPr>
          <w:p w14:paraId="75BDA6EF" w14:textId="77777777" w:rsidR="0053091F" w:rsidRDefault="0053091F"/>
        </w:tc>
        <w:tc>
          <w:tcPr>
            <w:tcW w:w="2552" w:type="dxa"/>
          </w:tcPr>
          <w:p w14:paraId="0B255735" w14:textId="77777777" w:rsidR="0053091F" w:rsidRDefault="0053091F"/>
        </w:tc>
      </w:tr>
      <w:tr w:rsidR="0053091F" w14:paraId="736D096D" w14:textId="77777777" w:rsidTr="0053091F">
        <w:tc>
          <w:tcPr>
            <w:tcW w:w="877" w:type="dxa"/>
          </w:tcPr>
          <w:p w14:paraId="53483140" w14:textId="177CEFFC" w:rsidR="0053091F" w:rsidRPr="00F15AB3" w:rsidRDefault="0053091F" w:rsidP="00132152">
            <w:pPr>
              <w:jc w:val="both"/>
              <w:rPr>
                <w:b/>
                <w:bCs/>
                <w:color w:val="1F497D" w:themeColor="text2"/>
              </w:rPr>
            </w:pPr>
            <w:r w:rsidRPr="00F15AB3">
              <w:rPr>
                <w:b/>
                <w:bCs/>
                <w:color w:val="1F497D" w:themeColor="text2"/>
              </w:rPr>
              <w:t>2.15</w:t>
            </w:r>
          </w:p>
        </w:tc>
        <w:tc>
          <w:tcPr>
            <w:tcW w:w="3200" w:type="dxa"/>
          </w:tcPr>
          <w:p w14:paraId="13964489" w14:textId="79E5654D" w:rsidR="0053091F" w:rsidRDefault="0053091F" w:rsidP="00132152">
            <w:pPr>
              <w:jc w:val="both"/>
              <w:rPr>
                <w:b/>
              </w:rPr>
            </w:pPr>
            <w:r w:rsidRPr="00EA5E8C">
              <w:rPr>
                <w:rFonts w:asciiTheme="majorHAnsi" w:eastAsiaTheme="majorEastAsia" w:hAnsiTheme="majorHAnsi" w:cstheme="majorBidi"/>
                <w:b/>
                <w:bCs/>
                <w:color w:val="243F60" w:themeColor="accent1" w:themeShade="7F"/>
              </w:rPr>
              <w:t>Exchange specific exceptional reports</w:t>
            </w:r>
            <w:r>
              <w:rPr>
                <w:b/>
              </w:rPr>
              <w:t xml:space="preserve"> – </w:t>
            </w:r>
            <w:r>
              <w:t xml:space="preserve">The additional checks recommended by a particular exchange need to be </w:t>
            </w:r>
            <w:proofErr w:type="gramStart"/>
            <w:r>
              <w:t>looked into</w:t>
            </w:r>
            <w:proofErr w:type="gramEnd"/>
            <w:r>
              <w:t xml:space="preserve"> and commented upon by the System Auditor over and above the </w:t>
            </w:r>
            <w:proofErr w:type="spellStart"/>
            <w:r>
              <w:t>ToR</w:t>
            </w:r>
            <w:proofErr w:type="spellEnd"/>
            <w:r>
              <w:t xml:space="preserve"> of the System audit.</w:t>
            </w:r>
          </w:p>
        </w:tc>
        <w:tc>
          <w:tcPr>
            <w:tcW w:w="1985" w:type="dxa"/>
          </w:tcPr>
          <w:p w14:paraId="2E865250" w14:textId="77777777" w:rsidR="0053091F" w:rsidRDefault="0053091F"/>
        </w:tc>
        <w:tc>
          <w:tcPr>
            <w:tcW w:w="1985" w:type="dxa"/>
          </w:tcPr>
          <w:p w14:paraId="7210A518" w14:textId="77777777" w:rsidR="0053091F" w:rsidRDefault="0053091F"/>
        </w:tc>
        <w:tc>
          <w:tcPr>
            <w:tcW w:w="1985" w:type="dxa"/>
          </w:tcPr>
          <w:p w14:paraId="7472DA87" w14:textId="47A20AD4" w:rsidR="0053091F" w:rsidRDefault="0053091F"/>
        </w:tc>
        <w:tc>
          <w:tcPr>
            <w:tcW w:w="2268" w:type="dxa"/>
          </w:tcPr>
          <w:p w14:paraId="75365B7C" w14:textId="77777777" w:rsidR="0053091F" w:rsidRDefault="0053091F"/>
        </w:tc>
        <w:tc>
          <w:tcPr>
            <w:tcW w:w="2552" w:type="dxa"/>
          </w:tcPr>
          <w:p w14:paraId="320E8E12" w14:textId="77777777" w:rsidR="0053091F" w:rsidRDefault="0053091F"/>
        </w:tc>
      </w:tr>
      <w:tr w:rsidR="0053091F" w14:paraId="1F31D735" w14:textId="77777777" w:rsidTr="0053091F">
        <w:tc>
          <w:tcPr>
            <w:tcW w:w="877" w:type="dxa"/>
          </w:tcPr>
          <w:p w14:paraId="1AF2611C" w14:textId="4538611C" w:rsidR="0053091F" w:rsidRPr="00F15AB3" w:rsidRDefault="0053091F" w:rsidP="00132152">
            <w:pPr>
              <w:jc w:val="both"/>
              <w:rPr>
                <w:b/>
                <w:bCs/>
                <w:color w:val="1F497D" w:themeColor="text2"/>
              </w:rPr>
            </w:pPr>
            <w:r w:rsidRPr="00F15AB3">
              <w:rPr>
                <w:b/>
                <w:bCs/>
                <w:color w:val="1F497D" w:themeColor="text2"/>
              </w:rPr>
              <w:t>2.16</w:t>
            </w:r>
          </w:p>
        </w:tc>
        <w:tc>
          <w:tcPr>
            <w:tcW w:w="3200" w:type="dxa"/>
          </w:tcPr>
          <w:p w14:paraId="5F844005" w14:textId="67E9B2C7" w:rsidR="0053091F" w:rsidRDefault="0053091F" w:rsidP="00132152">
            <w:pPr>
              <w:jc w:val="both"/>
              <w:rPr>
                <w:b/>
              </w:rPr>
            </w:pPr>
            <w:r w:rsidRPr="00EA5E8C">
              <w:rPr>
                <w:rFonts w:asciiTheme="majorHAnsi" w:eastAsiaTheme="majorEastAsia" w:hAnsiTheme="majorHAnsi" w:cstheme="majorBidi"/>
                <w:b/>
                <w:bCs/>
                <w:color w:val="243F60" w:themeColor="accent1" w:themeShade="7F"/>
              </w:rPr>
              <w:t>Software Testing Procedures</w:t>
            </w:r>
            <w:r>
              <w:rPr>
                <w:b/>
              </w:rPr>
              <w:t xml:space="preserve"> - </w:t>
            </w:r>
            <w:r>
              <w:t xml:space="preserve">The system auditor should check whether the Member has complied with the guidelines and instructions of IFSCA </w:t>
            </w:r>
            <w:proofErr w:type="gramStart"/>
            <w:r>
              <w:t>/  Exchanges</w:t>
            </w:r>
            <w:proofErr w:type="gramEnd"/>
            <w:r>
              <w:t xml:space="preserve"> </w:t>
            </w:r>
            <w:proofErr w:type="gramStart"/>
            <w:r>
              <w:t>with regard to</w:t>
            </w:r>
            <w:proofErr w:type="gramEnd"/>
            <w:r>
              <w:t xml:space="preserve"> testing of software and new patches, including the following:</w:t>
            </w:r>
          </w:p>
        </w:tc>
        <w:tc>
          <w:tcPr>
            <w:tcW w:w="1985" w:type="dxa"/>
          </w:tcPr>
          <w:p w14:paraId="5A6D9745" w14:textId="77777777" w:rsidR="0053091F" w:rsidRDefault="0053091F"/>
        </w:tc>
        <w:tc>
          <w:tcPr>
            <w:tcW w:w="1985" w:type="dxa"/>
          </w:tcPr>
          <w:p w14:paraId="39512335" w14:textId="77777777" w:rsidR="0053091F" w:rsidRDefault="0053091F"/>
        </w:tc>
        <w:tc>
          <w:tcPr>
            <w:tcW w:w="1985" w:type="dxa"/>
          </w:tcPr>
          <w:p w14:paraId="55D47459" w14:textId="039A885A" w:rsidR="0053091F" w:rsidRDefault="0053091F"/>
        </w:tc>
        <w:tc>
          <w:tcPr>
            <w:tcW w:w="2268" w:type="dxa"/>
          </w:tcPr>
          <w:p w14:paraId="52806867" w14:textId="77777777" w:rsidR="0053091F" w:rsidRDefault="0053091F"/>
        </w:tc>
        <w:tc>
          <w:tcPr>
            <w:tcW w:w="2552" w:type="dxa"/>
          </w:tcPr>
          <w:p w14:paraId="51D2CDE6" w14:textId="77777777" w:rsidR="0053091F" w:rsidRDefault="0053091F"/>
        </w:tc>
      </w:tr>
      <w:tr w:rsidR="0053091F" w14:paraId="67D01F69" w14:textId="77777777" w:rsidTr="0053091F">
        <w:tc>
          <w:tcPr>
            <w:tcW w:w="877" w:type="dxa"/>
          </w:tcPr>
          <w:p w14:paraId="6D4AC55F" w14:textId="09D8FA3F" w:rsidR="0053091F" w:rsidRDefault="0053091F" w:rsidP="00132152">
            <w:pPr>
              <w:jc w:val="both"/>
            </w:pPr>
            <w:r>
              <w:t>2.16.1</w:t>
            </w:r>
          </w:p>
        </w:tc>
        <w:tc>
          <w:tcPr>
            <w:tcW w:w="3200" w:type="dxa"/>
          </w:tcPr>
          <w:p w14:paraId="6882B549" w14:textId="03D124CC" w:rsidR="0053091F" w:rsidRDefault="0053091F" w:rsidP="00132152">
            <w:pPr>
              <w:jc w:val="both"/>
              <w:rPr>
                <w:b/>
              </w:rPr>
            </w:pPr>
            <w:r>
              <w:rPr>
                <w:b/>
              </w:rPr>
              <w:t>Test Procedure Review</w:t>
            </w:r>
            <w:r>
              <w:t xml:space="preserve"> – The system auditor should evaluate whether the procedures for system and software testing were proper and adequate. Documentation – The system auditor should verify whether the documentation related to </w:t>
            </w:r>
            <w:r>
              <w:lastRenderedPageBreak/>
              <w:t>testing procedures, test data, and resulting output were adequate and follow the organization's standards.</w:t>
            </w:r>
          </w:p>
        </w:tc>
        <w:tc>
          <w:tcPr>
            <w:tcW w:w="1985" w:type="dxa"/>
          </w:tcPr>
          <w:p w14:paraId="0DE3D208" w14:textId="77777777" w:rsidR="0053091F" w:rsidRDefault="0053091F"/>
        </w:tc>
        <w:tc>
          <w:tcPr>
            <w:tcW w:w="1985" w:type="dxa"/>
          </w:tcPr>
          <w:p w14:paraId="77FD2630" w14:textId="77777777" w:rsidR="0053091F" w:rsidRDefault="0053091F"/>
        </w:tc>
        <w:tc>
          <w:tcPr>
            <w:tcW w:w="1985" w:type="dxa"/>
          </w:tcPr>
          <w:p w14:paraId="17493413" w14:textId="78C08CBB" w:rsidR="0053091F" w:rsidRDefault="0053091F"/>
        </w:tc>
        <w:tc>
          <w:tcPr>
            <w:tcW w:w="2268" w:type="dxa"/>
          </w:tcPr>
          <w:p w14:paraId="6E5F7FF6" w14:textId="77777777" w:rsidR="0053091F" w:rsidRDefault="0053091F"/>
        </w:tc>
        <w:tc>
          <w:tcPr>
            <w:tcW w:w="2552" w:type="dxa"/>
          </w:tcPr>
          <w:p w14:paraId="4B506F71" w14:textId="77777777" w:rsidR="0053091F" w:rsidRDefault="0053091F"/>
        </w:tc>
      </w:tr>
      <w:tr w:rsidR="0053091F" w14:paraId="09F4FE07" w14:textId="77777777" w:rsidTr="0053091F">
        <w:tc>
          <w:tcPr>
            <w:tcW w:w="877" w:type="dxa"/>
          </w:tcPr>
          <w:p w14:paraId="1D6A968E" w14:textId="7A2888D5" w:rsidR="0053091F" w:rsidRDefault="0053091F" w:rsidP="00132152">
            <w:pPr>
              <w:jc w:val="both"/>
            </w:pPr>
            <w:r>
              <w:t>2.16.2</w:t>
            </w:r>
          </w:p>
        </w:tc>
        <w:tc>
          <w:tcPr>
            <w:tcW w:w="3200" w:type="dxa"/>
          </w:tcPr>
          <w:p w14:paraId="1D1E8A26" w14:textId="65EB474E" w:rsidR="0053091F" w:rsidRDefault="0053091F" w:rsidP="00132152">
            <w:pPr>
              <w:jc w:val="both"/>
              <w:rPr>
                <w:b/>
              </w:rPr>
            </w:pPr>
            <w:r>
              <w:rPr>
                <w:b/>
              </w:rPr>
              <w:t>Test Cases</w:t>
            </w:r>
            <w:r>
              <w:t xml:space="preserve"> – The system auditor should review the internal test cases and comment upon the adequacy of the same with respect to the requirements of </w:t>
            </w:r>
            <w:proofErr w:type="gramStart"/>
            <w:r>
              <w:t>the  Exchange</w:t>
            </w:r>
            <w:proofErr w:type="gramEnd"/>
            <w:r>
              <w:t xml:space="preserve"> and IFSCA.</w:t>
            </w:r>
          </w:p>
        </w:tc>
        <w:tc>
          <w:tcPr>
            <w:tcW w:w="1985" w:type="dxa"/>
          </w:tcPr>
          <w:p w14:paraId="660DA2D6" w14:textId="77777777" w:rsidR="0053091F" w:rsidRDefault="0053091F"/>
        </w:tc>
        <w:tc>
          <w:tcPr>
            <w:tcW w:w="1985" w:type="dxa"/>
          </w:tcPr>
          <w:p w14:paraId="342CE1AE" w14:textId="77777777" w:rsidR="0053091F" w:rsidRDefault="0053091F"/>
        </w:tc>
        <w:tc>
          <w:tcPr>
            <w:tcW w:w="1985" w:type="dxa"/>
          </w:tcPr>
          <w:p w14:paraId="0BC8B983" w14:textId="45AF02DD" w:rsidR="0053091F" w:rsidRDefault="0053091F"/>
        </w:tc>
        <w:tc>
          <w:tcPr>
            <w:tcW w:w="2268" w:type="dxa"/>
          </w:tcPr>
          <w:p w14:paraId="2E818725" w14:textId="77777777" w:rsidR="0053091F" w:rsidRDefault="0053091F"/>
        </w:tc>
        <w:tc>
          <w:tcPr>
            <w:tcW w:w="2552" w:type="dxa"/>
          </w:tcPr>
          <w:p w14:paraId="076D5F7D" w14:textId="77777777" w:rsidR="0053091F" w:rsidRDefault="0053091F"/>
        </w:tc>
      </w:tr>
    </w:tbl>
    <w:p w14:paraId="031BC44F" w14:textId="77777777" w:rsidR="00BB1DEF" w:rsidRPr="00D745F0" w:rsidRDefault="00BB1DEF" w:rsidP="00D745F0">
      <w:pPr>
        <w:jc w:val="both"/>
        <w:rPr>
          <w:b/>
          <w:bCs/>
          <w:color w:val="1F497D" w:themeColor="text2"/>
        </w:rPr>
      </w:pPr>
    </w:p>
    <w:sectPr w:rsidR="00BB1DEF" w:rsidRPr="00D745F0" w:rsidSect="00B86132">
      <w:pgSz w:w="15840" w:h="12240" w:orient="landscape"/>
      <w:pgMar w:top="1800" w:right="1440" w:bottom="18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348360659">
    <w:abstractNumId w:val="8"/>
  </w:num>
  <w:num w:numId="2" w16cid:durableId="300690963">
    <w:abstractNumId w:val="6"/>
  </w:num>
  <w:num w:numId="3" w16cid:durableId="73666220">
    <w:abstractNumId w:val="5"/>
  </w:num>
  <w:num w:numId="4" w16cid:durableId="1406488529">
    <w:abstractNumId w:val="4"/>
  </w:num>
  <w:num w:numId="5" w16cid:durableId="686755481">
    <w:abstractNumId w:val="7"/>
  </w:num>
  <w:num w:numId="6" w16cid:durableId="1591892107">
    <w:abstractNumId w:val="3"/>
  </w:num>
  <w:num w:numId="7" w16cid:durableId="229929022">
    <w:abstractNumId w:val="2"/>
  </w:num>
  <w:num w:numId="8" w16cid:durableId="546797850">
    <w:abstractNumId w:val="1"/>
  </w:num>
  <w:num w:numId="9" w16cid:durableId="659819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61D1C"/>
    <w:rsid w:val="00132152"/>
    <w:rsid w:val="00132EED"/>
    <w:rsid w:val="0015074B"/>
    <w:rsid w:val="0029639D"/>
    <w:rsid w:val="00326F90"/>
    <w:rsid w:val="0050528E"/>
    <w:rsid w:val="005234D2"/>
    <w:rsid w:val="0053091F"/>
    <w:rsid w:val="00641AEB"/>
    <w:rsid w:val="006C4E21"/>
    <w:rsid w:val="007D16A4"/>
    <w:rsid w:val="007E3CB0"/>
    <w:rsid w:val="00834103"/>
    <w:rsid w:val="00A34D58"/>
    <w:rsid w:val="00AA1D8D"/>
    <w:rsid w:val="00B47730"/>
    <w:rsid w:val="00B86132"/>
    <w:rsid w:val="00BB1DEF"/>
    <w:rsid w:val="00BD6D29"/>
    <w:rsid w:val="00C0516C"/>
    <w:rsid w:val="00C30A40"/>
    <w:rsid w:val="00C70C5E"/>
    <w:rsid w:val="00CB0664"/>
    <w:rsid w:val="00D72684"/>
    <w:rsid w:val="00D745F0"/>
    <w:rsid w:val="00EA5E8C"/>
    <w:rsid w:val="00F15AB3"/>
    <w:rsid w:val="00F47BA8"/>
    <w:rsid w:val="00FA6A76"/>
    <w:rsid w:val="00FC693F"/>
    <w:rsid w:val="78B596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C96317B6-D30B-44D2-A137-788CE80D0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505c69-c273-4e64-ae71-df670e5cbb6f">
      <Terms xmlns="http://schemas.microsoft.com/office/infopath/2007/PartnerControls"/>
    </lcf76f155ced4ddcb4097134ff3c332f>
    <TaxCatchAll xmlns="ba18dfdd-7f11-4d84-89ec-132cb8fd8635" xsi:nil="true"/>
    <_Flow_SignoffStatus xmlns="1e505c69-c273-4e64-ae71-df670e5cbb6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18FA7FA147CA4CA8BC60B21C267A2B" ma:contentTypeVersion="16" ma:contentTypeDescription="Create a new document." ma:contentTypeScope="" ma:versionID="583f3101ec5de7bfaa1121fc009c83c4">
  <xsd:schema xmlns:xsd="http://www.w3.org/2001/XMLSchema" xmlns:xs="http://www.w3.org/2001/XMLSchema" xmlns:p="http://schemas.microsoft.com/office/2006/metadata/properties" xmlns:ns2="1e505c69-c273-4e64-ae71-df670e5cbb6f" xmlns:ns3="ba18dfdd-7f11-4d84-89ec-132cb8fd8635" targetNamespace="http://schemas.microsoft.com/office/2006/metadata/properties" ma:root="true" ma:fieldsID="888ff69bfc93f9aa0fad7cb2f8c27fa4" ns2:_="" ns3:_="">
    <xsd:import namespace="1e505c69-c273-4e64-ae71-df670e5cbb6f"/>
    <xsd:import namespace="ba18dfdd-7f11-4d84-89ec-132cb8fd86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505c69-c273-4e64-ae71-df670e5cbb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e4ce622-4eca-4abd-b6ad-4ca1a7a80f5f"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18dfdd-7f11-4d84-89ec-132cb8fd863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42997dce-10f1-4520-8a53-c5656eed7cd6}" ma:internalName="TaxCatchAll" ma:showField="CatchAllData" ma:web="ba18dfdd-7f11-4d84-89ec-132cb8fd8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67D5A-C225-4BD0-810F-168B5564E923}">
  <ds:schemaRefs>
    <ds:schemaRef ds:uri="http://schemas.microsoft.com/office/2006/metadata/properties"/>
    <ds:schemaRef ds:uri="http://schemas.microsoft.com/office/infopath/2007/PartnerControls"/>
    <ds:schemaRef ds:uri="1e505c69-c273-4e64-ae71-df670e5cbb6f"/>
    <ds:schemaRef ds:uri="ba18dfdd-7f11-4d84-89ec-132cb8fd8635"/>
  </ds:schemaRefs>
</ds:datastoreItem>
</file>

<file path=customXml/itemProps2.xml><?xml version="1.0" encoding="utf-8"?>
<ds:datastoreItem xmlns:ds="http://schemas.openxmlformats.org/officeDocument/2006/customXml" ds:itemID="{8C635672-1045-4FF7-AD88-A85D4C7CB9D3}">
  <ds:schemaRefs>
    <ds:schemaRef ds:uri="http://schemas.microsoft.com/sharepoint/v3/contenttype/forms"/>
  </ds:schemaRefs>
</ds:datastoreItem>
</file>

<file path=customXml/itemProps3.xml><?xml version="1.0" encoding="utf-8"?>
<ds:datastoreItem xmlns:ds="http://schemas.openxmlformats.org/officeDocument/2006/customXml" ds:itemID="{E017099A-2108-4B03-899C-C02F8AAF9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505c69-c273-4e64-ae71-df670e5cbb6f"/>
    <ds:schemaRef ds:uri="ba18dfdd-7f11-4d84-89ec-132cb8fd8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Surendra Rashinkar</cp:lastModifiedBy>
  <cp:revision>4</cp:revision>
  <cp:lastPrinted>2026-06-22T11:21:00Z</cp:lastPrinted>
  <dcterms:created xsi:type="dcterms:W3CDTF">2026-06-22T10:06:00Z</dcterms:created>
  <dcterms:modified xsi:type="dcterms:W3CDTF">2026-06-22T12:08:00Z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2026-05-14T06:42:11Z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4415e40b-f8eb-4f38-830d-87bc00757947</vt:lpwstr>
  </property>
  <property fmtid="{D5CDD505-2E9C-101B-9397-08002B2CF9AE}" pid="8" name="MSIP_Label_f4479928-bf72-407d-92c0-68909117d533_ContentBits">
    <vt:lpwstr>0</vt:lpwstr>
  </property>
  <property fmtid="{D5CDD505-2E9C-101B-9397-08002B2CF9AE}" pid="9" name="ContentTypeId">
    <vt:lpwstr>0x010100B418FA7FA147CA4CA8BC60B21C267A2B</vt:lpwstr>
  </property>
</Properties>
</file>